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9109373" name="019e1bff-1b6d-7ffd-b98c-a6d336ab2d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714305" name="019e1bff-1b6d-7ffd-b98c-a6d336ab2d5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5692738" name="019e1bff-31fa-76b0-8b6a-c7cc020ebf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03967" name="019e1bff-31fa-76b0-8b6a-c7cc020ebfb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4734657" name="019e1bf6-51bc-7eab-8b03-06dfe735e2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004180" name="019e1bf6-51bc-7eab-8b03-06dfe735e2e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9684393" name="019e1c00-5951-7b04-ba59-68ab01d174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345072" name="019e1c00-5951-7b04-ba59-68ab01d174c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9285182" name="019e1c00-dadb-7b56-a254-941bbbb58b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882722" name="019e1c00-dadb-7b56-a254-941bbbb58b8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0064147" name="019e1c00-e978-7c57-9730-2bfebaf8bb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403725" name="019e1c00-e978-7c57-9730-2bfebaf8bba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9178234" name="019e1c01-f0fc-7d2b-ae2b-023f291923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285105" name="019e1c01-f0fc-7d2b-ae2b-023f291923b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9438453" name="019e1c02-0241-7182-a10a-dcce771e0e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015732" name="019e1c02-0241-7182-a10a-dcce771e0e9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1800236" name="019e1c02-a44b-7e79-bf9c-c46cd08aa6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448302" name="019e1c02-a44b-7e79-bf9c-c46cd08aa6a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5773421" name="019e1c02-b49a-72e5-94c5-01b566a1e2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17405" name="019e1c02-b49a-72e5-94c5-01b566a1e23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9816439" name="019e1c03-4c0f-7472-a6bc-7df5b878cd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556674" name="019e1c03-4c0f-7472-a6bc-7df5b878cdb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8057943" name="019e1c03-7e82-7158-961d-6a10fffdf7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097865" name="019e1c03-7e82-7158-961d-6a10fffdf7d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4052949" name="019e1c06-aec3-7a89-8ca2-c2af688293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191117" name="019e1c06-aec3-7a89-8ca2-c2af6882937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8203903" name="019e1c06-c9e1-7752-846c-403bd6ddec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636487" name="019e1c06-c9e1-7752-846c-403bd6ddecd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2994703" name="019e1c0b-0036-7485-a350-1a1a75f2a8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104513" name="019e1c0b-0036-7485-a350-1a1a75f2a89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8749296" name="019e1c0b-2693-731c-997b-7c24a87262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732258" name="019e1c0b-2693-731c-997b-7c24a872622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3948136" name="019e1c0c-dbb5-79bd-93f1-e3d20b23f1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085342" name="019e1c0c-dbb5-79bd-93f1-e3d20b23f10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7590635" name="019e1c0c-fa14-7fac-980a-e2257672c9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231499" name="019e1c0c-fa14-7fac-980a-e2257672c97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9309146" name="019e1c0f-31bd-73df-b973-bd113224a5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406533" name="019e1c0f-31bd-73df-b973-bd113224a5f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1418995" name="019e1c0f-56cc-7ebb-be18-5716cd8633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807646" name="019e1c0f-56cc-7ebb-be18-5716cd8633e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9014008" name="019e1c11-dddb-7218-8216-38ce844fd7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10683" name="019e1c11-dddb-7218-8216-38ce844fd75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7318533" name="019e1c11-f064-7fcd-8e8c-9444373ae1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481715" name="019e1c11-f064-7fcd-8e8c-9444373ae12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6779506" name="019e1c13-354d-7189-9e03-b4c31f63bd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427005" name="019e1c13-354d-7189-9e03-b4c31f63bd9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2626918" name="019e1c13-4abc-7c14-b5ed-d7a0843bb3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05220" name="019e1c13-4abc-7c14-b5ed-d7a0843bb38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7186103" name="019e1c1a-d500-7138-8861-b4c375d4c6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127291" name="019e1c1a-d500-7138-8861-b4c375d4c64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5757460" name="019e1c1b-1843-7521-92b9-a1eff205b3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192502" name="019e1c1b-1843-7521-92b9-a1eff205b31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5817781" name="019e1c1c-f3e7-744d-9a62-b7b9835d30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905202" name="019e1c1c-f3e7-744d-9a62-b7b9835d306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0160606" name="019e1c1d-168f-7bc0-8cff-89f1fffcf5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787206" name="019e1c1d-168f-7bc0-8cff-89f1fffcf5db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8126139" name="019e1c1d-c8a5-7ce2-bc5f-a5d3f94a11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97193" name="019e1c1d-c8a5-7ce2-bc5f-a5d3f94a112a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505808" name="019e1c1d-ea30-73d0-a73f-cd71a155b1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93969" name="019e1c1d-ea30-73d0-a73f-cd71a155b17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7661952" name="019e1c23-c0dc-7efb-b6d1-f68886d25c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554055" name="019e1c23-c0dc-7efb-b6d1-f68886d25c8e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043654" name="019e1c23-d516-72ef-ab27-9eab31fd4f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844223" name="019e1c23-d516-72ef-ab27-9eab31fd4f94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Deckputz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2278205" name="019e4567-1b5e-79c8-a9f9-6557eb77ce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684175" name="019e4567-1b5e-79c8-a9f9-6557eb77ce8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3531489" name="019e4567-74d7-72fb-8ca3-7d8cdf00b9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067917" name="019e4567-74d7-72fb-8ca3-7d8cdf00b94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Deckputz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27093" name="019e456e-1f4b-7b89-8954-a155f08650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469050" name="019e456e-1f4b-7b89-8954-a155f08650f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3835672" name="019e456e-50e2-78ca-82f2-c7d474212d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394295" name="019e456e-50e2-78ca-82f2-c7d474212d57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Grundputz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2146261" name="019e456e-d407-73b4-9a96-5e7b8b50e4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599600" name="019e456e-d407-73b4-9a96-5e7b8b50e405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0291110" name="019e456f-125f-7107-bb5e-4e26939533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132734" name="019e456f-125f-7107-bb5e-4e269395335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3209909" name="019e4573-d498-7367-9108-0b1f6cf85a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224482" name="019e4573-d498-7367-9108-0b1f6cf85a37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6033185" name="019e4573-ee76-74fe-8d3c-3f5492ed93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354331" name="019e4573-ee76-74fe-8d3c-3f5492ed93c2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3923774" name="019e4577-8805-7eab-af71-a42c853b76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288518" name="019e4577-8805-7eab-af71-a42c853b7689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1030507" name="019e4577-c174-7f97-9915-0d8cc5474c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745600" name="019e4577-c174-7f97-9915-0d8cc5474c92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Oberstrasse 282, 9014 St. Gallen</w:t>
          </w:r>
        </w:p>
        <w:p>
          <w:pPr>
            <w:spacing w:before="0" w:after="0"/>
          </w:pPr>
          <w:r>
            <w:t>907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