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Fuhrenweg 14, 3457 Sumiswald</w:t>
          </w:r>
        </w:p>
        <w:p>
          <w:pPr>
            <w:spacing w:before="0" w:after="0"/>
          </w:pPr>
          <w:r>
            <w:t>DN 933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