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Fuhrenweg 14, 3457 Sumiswald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2187311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934806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