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8534966" name="019e4f88-5a86-75f0-9eb7-d9a24a1ba5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689438" name="019e4f88-5a86-75f0-9eb7-d9a24a1ba51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7120145" name="019e4f88-daa5-755e-9da3-8e22783fbe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5676230" name="019e4f88-daa5-755e-9da3-8e22783fbed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93798763" name="019e4f89-c103-7431-bfb8-49d2c36703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7369862" name="019e4f89-c103-7431-bfb8-49d2c36703a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95984552" name="019e4f8a-1951-7cfe-8656-1cb2352a93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0335016" name="019e4f8a-1951-7cfe-8656-1cb2352a93d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0523512" name="019e4f8b-1ab8-7fe7-82b4-82e66bc91d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3868939" name="019e4f8b-1ab8-7fe7-82b4-82e66bc91df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4743928" name="019e4f8b-4d84-7e3d-8dad-c0774f1277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981379" name="019e4f8b-4d84-7e3d-8dad-c0774f12779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15378385" name="019e4f99-caa8-7c89-950a-dc80a82b93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6456784" name="019e4f99-caa8-7c89-950a-dc80a82b93a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0754403" name="019e4f9a-073c-7345-81f9-b6852fc92c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3429786" name="019e4f9a-073c-7345-81f9-b6852fc92c0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56263282" name="019e4f9a-d39d-7a01-985f-615ead1339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6884724" name="019e4f9a-d39d-7a01-985f-615ead1339d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7147934" name="019e4f9b-49ed-7f8d-843c-010c2ecddf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053450" name="019e4f9b-49ed-7f8d-843c-010c2ecddfc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47234293" name="019e4f9b-d50c-74e1-8538-4f3df1f6d5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2808893" name="019e4f9b-d50c-74e1-8538-4f3df1f6d5f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04742413" name="019e4f9c-3036-7e55-817c-9604481db5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100492" name="019e4f9c-3036-7e55-817c-9604481db57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Fuhrenweg 14, 3457 Sumiswald</w:t>
          </w:r>
        </w:p>
        <w:p>
          <w:pPr>
            <w:spacing w:before="0" w:after="0"/>
          </w:pPr>
          <w:r>
            <w:t>DN 933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