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Beunde 2, 3116 Kirchdorf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5922508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6742193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