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Gang/ WC/ Küche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120642087" name="019e4ee9-48b5-7259-a253-b1dd4c0e624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45985595" name="019e4ee9-48b5-7259-a253-b1dd4c0e624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78461652" name="019e4ee9-9bcc-7c94-ab75-7409b6f33c0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2823725" name="019e4ee9-9bcc-7c94-ab75-7409b6f33c0e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Sockel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Sockel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1580160745" name="019e4eea-742c-73a1-967a-d18ec3523ee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2331945" name="019e4eea-742c-73a1-967a-d18ec3523ee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2022695343" name="019e4eea-e519-76df-bde6-3bcd964b969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48682222" name="019e4eea-e519-76df-bde6-3bcd964b969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891677992" name="019e4eeb-c515-70d5-86e8-6a4d6c494a3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2780656" name="019e4eeb-c515-70d5-86e8-6a4d6c494a3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435294073" name="019e4eec-0599-74f9-92eb-4a6c1fb82a2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5451024" name="019e4eec-0599-74f9-92eb-4a6c1fb82a21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561952429" name="019e4eec-cd83-7756-ba59-ec4f944c1b4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84845" name="019e4eec-cd83-7756-ba59-ec4f944c1b42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348876571" name="019e4eed-1819-76d9-bfa4-7feacc2ce32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2902955" name="019e4eed-1819-76d9-bfa4-7feacc2ce32b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93438964" name="019e4eed-949c-7dfd-a65b-540de775922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4621002" name="019e4eed-949c-7dfd-a65b-540de7759226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39757680" name="019e4eed-d9bc-78c6-a3d6-77a70ce6a17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6324505" name="019e4eed-d9bc-78c6-a3d6-77a70ce6a175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681583219" name="019e4eee-a722-7849-a1bc-3590e837ca3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29192663" name="019e4eee-a722-7849-a1bc-3590e837ca3c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8294616" name="019e4eee-e417-738a-bebd-243e4108750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2368165" name="019e4eee-e417-738a-bebd-243e4108750c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Wohnzimmer/ Küche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845642234" name="019e4eef-8b62-7cbf-86de-948e2b5cc50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7522948" name="019e4eef-8b62-7cbf-86de-948e2b5cc50b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07987436" name="019e4eef-ccc0-7cc4-ab3f-45ca0ddb7df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3581778" name="019e4eef-ccc0-7cc4-ab3f-45ca0ddb7df3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OG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Klebstoffe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Gelblichen Teppichkleber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34230581" name="019e4ef0-b592-72c6-8b46-227e036322e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2001497" name="019e4ef0-b592-72c6-8b46-227e036322e1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9744972" name="019e4ef0-e029-7e69-be3d-01be041fdf5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5396293" name="019e4ef0-e029-7e69-be3d-01be041fdf55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Beunde 2, 3116 Kirchdorf</w:t>
          </w:r>
        </w:p>
        <w:p>
          <w:pPr>
            <w:spacing w:before="0" w:after="0"/>
          </w:pPr>
          <w:r>
            <w:t>DN 919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