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Säntisstrasse 4,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678454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814995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