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047141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14971" name="019e4e65-48e6-73ea-824f-2a88dfee56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453443" name="019e4e65-6935-7111-be71-f95fd9272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962211" name="019e4e65-6935-7111-be71-f95fd92722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091463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585849" name="019e4e77-6386-7b38-a820-3c8dbb1ba5e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901704" name="019e4e77-7679-7cc3-9247-e8bdd0df91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015143" name="019e4e77-7679-7cc3-9247-e8bdd0df910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103124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505945" name="019e4e77-d21b-7d9e-9b63-50dc55b00bb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620732" name="019e4e77-ef75-7426-9274-251e1464a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971259" name="019e4e77-ef75-7426-9274-251e1464aea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650870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000745" name="019e4e78-3b94-7a4a-8015-e122fadd53e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818865" name="019e4e78-5504-7696-a74d-f9e36e7dd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827776" name="019e4e78-5504-7696-a74d-f9e36e7ddb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660138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857965" name="019e4e7e-3def-72e7-b403-3cb3d0cf42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345880" name="019e4e7e-5cb6-77cb-a205-601a69d91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98305" name="019e4e7e-5cb6-77cb-a205-601a69d9144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841728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04303" name="019e4e80-9f52-700a-89f8-3fb59f3b77c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058315" name="019e4e80-bc1f-7325-9e0b-2b10cd7d5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352917" name="019e4e80-bc1f-7325-9e0b-2b10cd7d5c1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763247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708724" name="019e4e81-9b88-704c-b375-327b94cdd78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945975" name="019e4e81-c718-78f5-b2dc-a4e0e77f1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874241" name="019e4e81-c718-78f5-b2dc-a4e0e77f1db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177362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782057" name="019e4e84-0331-7b80-8e33-792f44a907f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498852" name="019e4e84-1cc5-736b-83f6-39e520a4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936377" name="019e4e84-1cc5-736b-83f6-39e520a4f5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105411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698492" name="019e4e85-f8dd-746b-a978-3fb871ad7fe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083043" name="019e4e86-155d-7b21-a769-286447fe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026279" name="019e4e86-155d-7b21-a769-286447fe76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364883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798503" name="019e4e89-be1b-71f1-ba5d-c698a8feef6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139539" name="019e4e89-f2ec-7b5d-a46c-ae76698a12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499780" name="019e4e89-f2ec-7b5d-a46c-ae76698a12f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14979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479656" name="019e4e8a-b87d-7196-94e4-45a09ad4af2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164111" name="019e4e8a-cd86-791e-973e-9c634982a3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079492" name="019e4e8a-cd86-791e-973e-9c634982a3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023138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642348" name="019e4e8b-c480-7879-a5f2-1cfe044db3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322103" name="019e4e8b-e99a-7891-a4a2-7ec0fa761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380431" name="019e4e8b-e99a-7891-a4a2-7ec0fa76149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726499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867369" name="019e4e8e-e811-783e-9d0c-75dcf7c9f12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736986" name="019e4e8e-fe52-7501-86a2-5cbd6c56d1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83817" name="019e4e8e-fe52-7501-86a2-5cbd6c56d13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515481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40267" name="019e4e90-1a81-7d09-8666-071db09dab4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682237" name="019e4e90-32eb-7f4a-9823-51c40fe5d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503794" name="019e4e90-32eb-7f4a-9823-51c40fe5d0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457010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877254" name="019e4e93-9286-708f-91a8-2847135b6c7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546443" name="019e4e93-a6c0-7509-a6ae-42aa245d39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64137" name="019e4e93-a6c0-7509-a6ae-42aa245d396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324494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393610" name="019e4e94-10a7-7550-baa8-277ccf12e5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255064" name="019e4e94-2c3d-71c5-b06c-3d239c64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665228" name="019e4e94-2c3d-71c5-b06c-3d239c6424a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92251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683605" name="019e4e9b-da31-782f-98e2-7952ce607e9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402835" name="019e4e9c-7acf-7ea1-9326-e9f70558e1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461435" name="019e4e9c-7acf-7ea1-9326-e9f70558e1d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155983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126370" name="019e4e9c-f197-7f4f-8c62-8518137b962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997832" name="019e4e9d-b53d-752c-b21d-d853d2fb38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926843" name="019e4e9d-b53d-752c-b21d-d853d2fb388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1538368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179583" name="019e4e9e-80e3-7032-a116-14263548eff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256656" name="019e4e9e-9b6e-7a2c-8f50-adef9cf34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735414" name="019e4e9e-9b6e-7a2c-8f50-adef9cf349b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711587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655676" name="019e4ea7-add1-7e17-981e-7a1a36e4b42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915350" name="019e4ea7-beea-759f-9ef7-a1f41bc8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766111" name="019e4ea7-beea-759f-9ef7-a1f41bc8815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190815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402239" name="019e4eb0-5eb6-7863-984f-6c425e86c6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641286" name="019e4eb0-725a-7448-a284-0dd54a3f71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720147" name="019e4eb0-725a-7448-a284-0dd54a3f711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107469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816885" name="019e4eb0-d35b-76b0-ac4a-be01d104389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765843" name="019e4eb0-f85b-7933-a5d5-3fb7e449d5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768923" name="019e4eb0-f85b-7933-a5d5-3fb7e449d5f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5543"/>
                  <wp:effectExtent l="0" t="0" r="0" b="0"/>
                  <wp:docPr id="994428879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310691" name="019e4ec2-8a33-7fb9-88c6-5f72882e226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5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3529"/>
                  <wp:effectExtent l="0" t="0" r="0" b="0"/>
                  <wp:docPr id="221561573" name="019e4ec2-a020-79fb-9029-8432c68ea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313294" name="019e4ec2-a020-79fb-9029-8432c68ea86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437066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399642" name="019e4eb5-59af-7339-989f-895889c5df0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470302" name="019e4eb5-7107-775c-baad-fbd2bba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799124" name="019e4eb5-7107-775c-baad-fbd2bba83f8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9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019585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191049" name="019e4eba-e2aa-75cc-bff7-45ca08e48201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530824" name="019e4ebb-042c-72ad-bf5c-e11da9e148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076485" name="019e4ebb-042c-72ad-bf5c-e11da9e148f5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233487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122540" name="019e4ebf-e74b-7bca-ab33-f962051ce84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291101" name="019e4ec4-611a-7e74-9bb6-8119cb2ac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561391" name="019e4ec4-611a-7e74-9bb6-8119cb2ac3b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570817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255203" name="019e4ec6-1add-77f6-981f-e4d2deb6aab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276978" name="019e4ec6-360d-7e6c-bea3-7643401f2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876791" name="019e4ec6-360d-7e6c-bea3-7643401f20a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771149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565085" name="019e4ec6-83c6-7b3c-a011-09758bba979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72512" name="019e4ec6-985c-7891-a053-4d42cdb8d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351190" name="019e4ec6-985c-7891-a053-4d42cdb8d3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66995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519923" name="019e4ec9-601e-7b6c-923c-fd113ae934d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01712" name="019e4ec9-6fa6-7f5c-92a8-f10abcd16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423109" name="019e4ec9-6fa6-7f5c-92a8-f10abcd162d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Zimner 2, 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433967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999249" name="019e4ed1-0bd3-7e01-a14f-478bf10fa24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888771" name="019e4ed1-2cfe-7105-846f-5daf95044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050036" name="019e4ed1-2cfe-7105-846f-5daf95044ab5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790552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877199" name="019e4ed3-5a03-7c5e-9a4e-62352b2664d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743099" name="019e4ed3-83e9-71aa-ad83-037b2c98d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288307" name="019e4ed3-83e9-71aa-ad83-037b2c98d32e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035609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40894" name="019e4ed4-d379-7e32-aa76-9e37700a1a1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37226" name="019e4ed5-6988-7548-a4a8-bcd963231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77076" name="019e4ed5-6988-7548-a4a8-bcd96323179d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329033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076125" name="019e4ed8-6c8c-739f-9126-72c8d16ad2bc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405365" name="019e4ed8-89d7-79c0-8947-e96140a26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331687" name="019e4ed8-89d7-79c0-8947-e96140a268f2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706536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558731" name="019e4eda-f0b5-7dff-964a-d97999bb188c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215876" name="019e4edb-1811-7615-bfa7-6fa3f2cce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283013" name="019e4edb-1811-7615-bfa7-6fa3f2cce27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453880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313431" name="019e4edb-8e5b-7ac9-9988-1467e2b4921f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9992" name="019e4edb-ae2f-76c3-b3d9-44824d982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700201" name="019e4edb-ae2f-76c3-b3d9-44824d98295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807477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396244" name="019e4ee0-c81d-7671-8ec9-9f5ee0850a10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75850" name="019e4ee0-d92b-71f2-bf20-5f80d20fa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844440" name="019e4ee0-d92b-71f2-bf20-5f80d20fa84c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461683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058760" name="019e4ee1-9981-709a-9aa8-b5b19a16ac16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896492" name="019e4ee1-acda-7dc5-97a2-e02081ea82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648097" name="019e4ee1-acda-7dc5-97a2-e02081ea82a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footer.xml" Type="http://schemas.openxmlformats.org/officeDocument/2006/relationships/footer" Id="rId7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