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Platz 923, 9428 Walzenhausen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25110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840875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