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8064628" name="019e2150-7aae-763e-afde-7ffeccdb37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5730258" name="019e2150-7aae-763e-afde-7ffeccdb370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3522776" name="019e2150-95c5-7fbd-b2ca-af3978f63f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8340186" name="019e2150-95c5-7fbd-b2ca-af3978f63f6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 /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9391334" name="019e2151-7932-781f-9abe-45b21da24b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4085677" name="019e2151-7932-781f-9abe-45b21da24b1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71222554" name="019e2151-902b-7651-b92e-4aad165293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8756842" name="019e2151-902b-7651-b92e-4aad1652933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1848203" name="019e2153-18a4-7889-904c-4788e1c768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1409253" name="019e2153-18a4-7889-904c-4788e1c7686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610945" name="019e2153-2bd9-74a0-ab75-3d610abc1b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2083981" name="019e2153-2bd9-74a0-ab75-3d610abc1b4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/ 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6662916" name="019e2155-977c-7f66-886c-239d1c15e5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7292917" name="019e2155-977c-7f66-886c-239d1c15e5e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9884776" name="019e2155-bbe1-751a-a911-4303336917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9953143" name="019e2155-bbe1-751a-a911-4303336917f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/ 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2811392" name="019e2158-a1ec-7e0a-9e25-08a9bc3126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9186446" name="019e2158-a1ec-7e0a-9e25-08a9bc31265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3700016" name="019e2158-b8cd-7434-acd3-8620d873a0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0219408" name="019e2158-b8cd-7434-acd3-8620d873a07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Platz 923, 9428 Walzenhausen</w:t>
          </w:r>
        </w:p>
        <w:p>
          <w:pPr>
            <w:spacing w:before="0" w:after="0"/>
          </w:pPr>
          <w:r>
            <w:t>DN 872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