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Berchtrüti 43, 6442 Gersau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926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86200" cy="2880000"/>
            <wp:effectExtent l="0" t="0" r="0" b="0"/>
            <wp:docPr id="61306099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5085405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