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EG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0460670" name="019e4aac-ffae-75c7-a0aa-d83b5f62b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767233" name="019e4aac-ffae-75c7-a0aa-d83b5f62b97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0131313" name="019e4aad-3261-7071-8d26-05f7e1140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313343" name="019e4aad-3261-7071-8d26-05f7e11407c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Wohnzimmer/ 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05982900" name="019e4aae-8ec2-73f8-887f-696a24f25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132109" name="019e4aae-8ec2-73f8-887f-696a24f2521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23288330" name="019e4aae-c0e3-7b4a-8304-ba1fa960e7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061185" name="019e4aae-c0e3-7b4a-8304-ba1fa960e71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7124478" name="019e4aaf-cb98-7b75-b4ac-416bdcac8a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24820" name="019e4aaf-cb98-7b75-b4ac-416bdcac8a5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164499" name="019e4aaf-fa34-7e4b-a874-eb97e744f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843784" name="019e4aaf-fa34-7e4b-a874-eb97e744f28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Duschkabine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80747311" name="019e4ab1-0000-7d71-b7b7-0b6c699ed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986702" name="019e4ab1-0000-7d71-b7b7-0b6c699ed5c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0150" name="019e4ab1-14f9-7bf7-87a5-c4cbb3a77d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391475" name="019e4ab1-14f9-7bf7-87a5-c4cbb3a77d7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7089405" name="019e4ab1-fdd0-755f-a64c-1371bc2a2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764804" name="019e4ab1-fdd0-755f-a64c-1371bc2a2b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1440665" name="019e4ab2-50c4-78df-9dff-508eead047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482333" name="019e4ab2-50c4-78df-9dff-508eead0478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9682229" name="019e4ab3-2011-7ca0-8c36-7ed748a3e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05206" name="019e4ab3-2011-7ca0-8c36-7ed748a3e15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335231" name="019e4ab3-7668-7185-989d-9e90d0d403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231359" name="019e4ab3-7668-7185-989d-9e90d0d4032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3777679" name="019e4ab4-5e44-749f-8ba5-ea50d5125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813832" name="019e4ab4-5e44-749f-8ba5-ea50d512502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37103496" name="019e4ab4-a950-7ad0-9626-c29495245d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367458" name="019e4ab4-a950-7ad0-9626-c29495245db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9396124" name="019e4ab5-8e1d-79de-9e87-6622f34aa8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938346" name="019e4ab5-8e1d-79de-9e87-6622f34aa8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353028" name="019e4ab5-c0b6-717d-a744-4c07c7b200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22911" name="019e4ab5-c0b6-717d-a744-4c07c7b200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26407387" name="019e4ab6-f12c-7391-a533-99e9dae7c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458755" name="019e4ab6-f12c-7391-a533-99e9dae7cbf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616005" name="019e4ab7-2575-7ad7-b436-7fcdea584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237621" name="019e4ab7-2575-7ad7-b436-7fcdea5848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Balkon/ Treppe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8280044" name="019e4ab8-3137-7311-abff-bdc01632ad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756889" name="019e4ab8-3137-7311-abff-bdc01632adf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6693153" name="019e4ab8-6360-799e-9e09-45c71d83ee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774117" name="019e4ab8-6360-799e-9e09-45c71d83ee8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Reduit/ 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Boden/ 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Boden/ 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4889564" name="019e4ab9-74ec-7c0c-91da-5623c8c4db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846560" name="019e4ab9-74ec-7c0c-91da-5623c8c4db4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4896150" name="019e4ab9-cfae-7a51-add5-292fa534c5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609773" name="019e4ab9-cfae-7a51-add5-292fa534c54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Berchtrüti 43, 6442 Gersau</w:t>
          </w:r>
        </w:p>
        <w:p>
          <w:pPr>
            <w:spacing w:before="0" w:after="0"/>
          </w:pPr>
          <w:r>
            <w:t>DN 926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