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Gartenstrasse 12, 6048 Horw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1366616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669511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