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080582" name="019e496c-fa18-77ba-977a-a0131c891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510644" name="019e496c-fa18-77ba-977a-a0131c8918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706703" name="019e496d-38c5-780d-b1b6-f8c19ce12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302925" name="019e496d-38c5-780d-b1b6-f8c19ce125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26719755" name="019e496e-7c32-7c31-8321-af64676b5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225514" name="019e496e-7c32-7c31-8321-af64676b593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28036346" name="019e496e-ccc9-79cb-a0e6-7ca4cd1d63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44320" name="019e496e-ccc9-79cb-a0e6-7ca4cd1d633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7591155" name="019e4977-06f8-7b97-9f2e-a76d79c9b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120168" name="019e4977-06f8-7b97-9f2e-a76d79c9b7f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36082" name="019e4977-6f7b-748e-bc04-551b131be7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224089" name="019e4977-6f7b-748e-bc04-551b131be7b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192275" name="019e4981-88c4-79f0-a1b5-ba5ee90b7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832609" name="019e4981-88c4-79f0-a1b5-ba5ee90b74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450054" name="019e4981-d3a6-72b9-89c4-386e45524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248329" name="019e4981-d3a6-72b9-89c4-386e455248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9068300" name="019e499d-f688-75b1-9eaa-02b5564d6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95106" name="019e499d-f688-75b1-9eaa-02b5564d6ea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926304" name="019e499e-3893-7949-95f1-4d31d88cf3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410596" name="019e499e-3893-7949-95f1-4d31d88cf3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9155125" name="019e499f-36d4-73d3-b1b3-28a5ae158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391124" name="019e499f-36d4-73d3-b1b3-28a5ae1581f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45623" name="019e499f-6d8c-7362-919a-13fa4555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226320" name="019e499f-6d8c-7362-919a-13fa45557c4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1279895" name="019e49a0-25dd-7e0f-881e-aacd9b5ad9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756749" name="019e49a0-25dd-7e0f-881e-aacd9b5ad9f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539143" name="019e49a0-69bd-7c1d-abc5-84773b4d0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325904" name="019e49a0-69bd-7c1d-abc5-84773b4d0e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1579217" name="019e49a1-2d40-7ff5-9235-d51e2e34d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663634" name="019e49a1-2d40-7ff5-9235-d51e2e34da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709789" name="019e49a1-6af1-7d33-a5d4-a21bdb423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887368" name="019e49a1-6af1-7d33-a5d4-a21bdb42372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198044" name="019e49c2-e240-7bdb-9440-63e16f1b8d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589293" name="019e49c2-e240-7bdb-9440-63e16f1b8d9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533228" name="019e49c3-1664-7637-af59-9bc9598f5a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160556" name="019e49c3-1664-7637-af59-9bc9598f5ac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02313" name="019e49c4-80a6-7047-bc41-f50819182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174631" name="019e49c4-80a6-7047-bc41-f50819182c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602878" name="019e49c4-aca1-7dcd-bc16-eda8b2cfc2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215561" name="019e49c4-aca1-7dcd-bc16-eda8b2cfc2f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1703591" name="019e49c8-4b7a-7468-b0c0-0810c8608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665059" name="019e49c8-4b7a-7468-b0c0-0810c860894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041028" name="019e49ce-8977-71f6-9a21-66d7c051b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522608" name="019e49ce-8977-71f6-9a21-66d7c051bf3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8945761" name="019e49d4-fec8-7f06-9ea8-f59d31653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83447" name="019e49d4-fec8-7f06-9ea8-f59d3165353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6042830" name="019e49d5-4525-77df-b85d-ac63fa502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779194" name="019e49d5-4525-77df-b85d-ac63fa502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7151491" name="019e49d9-12ae-7a62-9892-dad7647b2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069351" name="019e49d9-12ae-7a62-9892-dad7647b29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982486" name="019e49d9-324d-7ecf-8d80-405d81663e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940605" name="019e49d9-324d-7ecf-8d80-405d81663e8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3046141" name="019e49e0-50d6-75fc-b9d8-b1590ee19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796128" name="019e49e0-50d6-75fc-b9d8-b1590ee1992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31318" name="019e49e0-7319-73fb-82ef-a28e2f268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71498" name="019e49e0-7319-73fb-82ef-a28e2f26899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99536896" name="019e49e5-5145-7ff4-91bf-74d0798a6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658830" name="019e49e5-5145-7ff4-91bf-74d0798a6db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795834" name="019e49e5-68fd-780f-9d3a-389efba72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07071" name="019e49e5-68fd-780f-9d3a-389efba72d5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846821" name="019e49e6-1d6c-7e4e-a3f7-27c6ceb4c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645242" name="019e49e6-1d6c-7e4e-a3f7-27c6ceb4c3f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630160" name="019e49e6-427d-7a67-9bb8-e8f4f455e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06128" name="019e49e6-427d-7a67-9bb8-e8f4f455eab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193645" name="019e49eb-a03c-70b8-bc4a-8e65d37b4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86627" name="019e49eb-a03c-70b8-bc4a-8e65d37b427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1501148" name="019e49eb-d688-72ac-b332-39c3e390f5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339853" name="019e49eb-d688-72ac-b332-39c3e390f57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0873571" name="019e49ef-a1bd-79c5-8046-646c6897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025047" name="019e49ef-a1bd-79c5-8046-646c6897d24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876968" name="019e49ef-c0e5-7218-bcaf-3261677f7c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53327" name="019e49ef-c0e5-7218-bcaf-3261677f7cf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12, 6048 Horw</w:t>
          </w:r>
        </w:p>
        <w:p>
          <w:pPr>
            <w:spacing w:before="0" w:after="0"/>
          </w:pPr>
          <w:r>
            <w:t>DN 927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