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</w:t>
            </w:r>
          </w:p>
          <w:p>
            <w:pPr>
              <w:spacing w:before="0" w:after="0"/>
            </w:pPr>
            <w:r>
              <w:t>EG-DG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Fensterkit</w:t>
            </w:r>
          </w:p>
          <w:p>
            <w:pPr>
              <w:spacing w:before="0" w:after="0"/>
            </w:pPr>
            <w:r>
              <w:t>Flügel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40966552" name="019e3b77-5513-7983-8bcb-7a0c95f8afc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9992572" name="019e3b77-5513-7983-8bcb-7a0c95f8afc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87990017" name="019e3b77-711b-7378-9b6c-174df015ed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2306572" name="019e3b77-711b-7378-9b6c-174df015ed6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20134098" name="019e3b78-16d5-7f46-a64b-dd10f29ea6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807727" name="019e3b78-16d5-7f46-a64b-dd10f29ea6ed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46800772" name="019e3b78-3f54-7983-9ce9-9d633f3100b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8996712" name="019e3b78-3f54-7983-9ce9-9d633f3100b2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9322759" name="019e3b89-616a-716d-878d-d974b8d1fb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8797920" name="019e3b89-616a-716d-878d-d974b8d1fbcb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19204564" name="019e3b8a-385e-78a4-8ea2-aced96da58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6273757" name="019e3b8a-385e-78a4-8ea2-aced96da5864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86538610" name="019e3b8a-7415-71fc-82a9-2789dc1961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7148201" name="019e3b8a-7415-71fc-82a9-2789dc1961a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1892202" name="019e3b8a-906a-7e0e-9e6f-109dc6d2996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8019108" name="019e3b8a-906a-7e0e-9e6f-109dc6d2996d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Keller/Heizungsraum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spezielle Anstrich-, Beschichtungsstoffe</w:t>
            </w:r>
          </w:p>
          <w:p>
            <w:pPr>
              <w:spacing w:before="0" w:after="0"/>
            </w:pPr>
            <w:r>
              <w:t>Bodenanstrich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09626479" name="019e3b9d-21c1-7ce7-b871-5fc1329ccd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1606763" name="019e3b9d-21c1-7ce7-b871-5fc1329ccdf3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14697470" name="019e3b9d-4b1b-7ab3-afde-9222751a4b1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5596950" name="019e3b9d-4b1b-7ab3-afde-9222751a4b1c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47038079" name="019e3ba4-a0cc-799f-a04d-1fe0ddc91f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9990826" name="019e3ba4-a0cc-799f-a04d-1fe0ddc91f73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48139098" name="019e3ba4-b958-718a-8a8c-2c0788d085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00534" name="019e3ba4-b958-718a-8a8c-2c0788d08568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72252775" name="019e3ba5-1fbe-7674-aa11-d5e173d6f95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7367173" name="019e3ba5-1fbe-7674-aa11-d5e173d6f957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46440010" name="019e3ba5-3dcd-7646-87c3-a045ad4c635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4743966" name="019e3ba5-3dcd-7646-87c3-a045ad4c6351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Heizungsraum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Schnur</w:t>
            </w:r>
          </w:p>
          <w:p>
            <w:pPr>
              <w:spacing w:before="0" w:after="0"/>
            </w:pPr>
            <w:r>
              <w:t>Heizung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21630327" name="019e3ba5-f171-70d3-a3dd-fa822054f07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3880400" name="019e3ba5-f171-70d3-a3dd-fa822054f07b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71016111" name="019e3ba6-0ba6-7186-8928-344c8a85c4d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7622757" name="019e3ba6-0ba6-7186-8928-344c8a85c4dd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95779048" name="019e3bae-9e7f-797b-a1de-dc42253ade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2536528" name="019e3bae-9e7f-797b-a1de-dc42253ade2d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04704179" name="019e3bae-b9b8-7ec4-959e-938cd0776d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3592362" name="019e3bae-b9b8-7ec4-959e-938cd0776d00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3630559" name="019e3baf-45ea-74b7-81d7-8b409556a0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1719826" name="019e3baf-45ea-74b7-81d7-8b409556a028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55602455" name="019e3baf-acad-7ab0-ba98-296245354b8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7366176" name="019e3baf-acad-7ab0-ba98-296245354b85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/ Treppe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95794830" name="019e3bb0-180e-7feb-94c5-26beb78ff5b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5340008" name="019e3bb0-180e-7feb-94c5-26beb78ff5b1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44633001" name="019e3bb0-43f0-7f57-835b-bf8fde1140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377782" name="019e3bb0-43f0-7f57-835b-bf8fde114011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41522938" name="019e3bc0-1b8a-7f8e-9a52-1839701e06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6850433" name="019e3bc0-1b8a-7f8e-9a52-1839701e0656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53263569" name="019e3bc0-5fe7-79aa-9fd5-1d64280460b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8538498" name="019e3bc0-5fe7-79aa-9fd5-1d64280460b1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01814231" name="019e3bc4-91d3-700e-b23d-fa423a57b8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6869156" name="019e3bc4-91d3-700e-b23d-fa423a57b867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18791497" name="019e3bc4-c71c-7896-8ec9-0c5c4d102bc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9061513" name="019e3bc4-c71c-7896-8ec9-0c5c4d102bcd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 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Faserzement </w:t>
            </w:r>
          </w:p>
          <w:p>
            <w:pPr>
              <w:spacing w:before="0" w:after="0"/>
            </w:pPr>
            <w:r>
              <w:t>Dachschindel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39949071" name="019e3bc7-2e4c-7ff6-9fba-4da414685f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278537" name="019e3bc7-2e4c-7ff6-9fba-4da414685f07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22252269" name="019e3bc7-448b-722b-bb4b-2732d34a34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9859501" name="019e3bc7-448b-722b-bb4b-2732d34a3456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Hüttenbergstrasse 47, 8758 Glarus Nord, Schweiz</w:t>
          </w:r>
        </w:p>
        <w:p>
          <w:pPr>
            <w:spacing w:before="0" w:after="0"/>
          </w:pPr>
          <w:r>
            <w:t>924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footer.xml" Type="http://schemas.openxmlformats.org/officeDocument/2006/relationships/footer" Id="rId3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