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Büelstrasse 15, 8143 Stallikon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3125575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7512729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