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Büelstrasse 15, 8143 Stallikon</w:t>
          </w:r>
        </w:p>
        <w:p>
          <w:pPr>
            <w:spacing w:before="0" w:after="0"/>
          </w:pPr>
          <w:r>
            <w:t>923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