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Tutilostrasse 11d,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242379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17550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