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8853694" name="b4b63810-eaac-11ef-bcbe-ef4daa803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605888" name="b4b63810-eaac-11ef-bcbe-ef4daa803ae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015750" name="bd1fb120-eaac-11ef-be2b-99f98636e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997703" name="bd1fb120-eaac-11ef-be2b-99f98636e4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066531" name="d55f93e0-eaac-11ef-9814-e7e48d367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399616" name="d55f93e0-eaac-11ef-9814-e7e48d36729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024724" name="dc04eec0-eaac-11ef-9b07-8b238b6e60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932132" name="dc04eec0-eaac-11ef-9b07-8b238b6e603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/ WC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871277" name="4e3b36c0-eaad-11ef-b751-1b2e48bd55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881622" name="4e3b36c0-eaad-11ef-b751-1b2e48bd55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603928" name="57bb4ff0-eaad-11ef-a787-2f37a850ae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471368" name="57bb4ff0-eaad-11ef-a787-2f37a850ae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803270" name="af8c1610-eaad-11ef-89bc-1705158eb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692519" name="af8c1610-eaad-11ef-89bc-1705158eb4f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376784" name="b5218790-eaad-11ef-920e-bf0a10aaf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243328" name="b5218790-eaad-11ef-920e-bf0a10aafd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756692" name="c43febe0-eaad-11ef-a2cf-018de5d7c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205075" name="c43febe0-eaad-11ef-a2cf-018de5d7c82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064658" name="cab38860-eaad-11ef-8365-b91e89543b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726607" name="cab38860-eaad-11ef-8365-b91e89543b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684866" name="e7c42d10-eaad-11ef-ab1b-f5a5d2698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788955" name="e7c42d10-eaad-11ef-ab1b-f5a5d2698c9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326325" name="ecc10810-eaad-11ef-8382-4580fc08b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549167" name="ecc10810-eaad-11ef-8382-4580fc08bce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6544954" name="02e70b80-eaae-11ef-8db1-23f8a008f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521516" name="02e70b80-eaae-11ef-8db1-23f8a008fa1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359504" name="0b2f40f0-eaae-11ef-b155-d36cbeddab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649125" name="0b2f40f0-eaae-11ef-b155-d36cbeddab0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109359" name="1da1d950-eaae-11ef-af1b-b7035180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6316" name="1da1d950-eaae-11ef-af1b-b7035180b5b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179482" name="23651190-eaae-11ef-9330-67b8d8f09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484671" name="23651190-eaae-11ef-9330-67b8d8f0965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731414" name="de0683c0-eaaf-11ef-995f-873bf930d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417184" name="de0683c0-eaaf-11ef-995f-873bf930db8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642160" name="e595c970-eaaf-11ef-9772-e3b530575d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257069" name="e595c970-eaaf-11ef-9772-e3b530575d0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719988" name="2a442f30-eab0-11ef-9322-29d77569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418775" name="2a442f30-eab0-11ef-9322-29d77569939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985206" name="2ea873b0-eab0-11ef-905e-2ba637645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459194" name="2ea873b0-eab0-11ef-905e-2ba63764527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100562" name="3dbf8500-eab0-11ef-b8ba-2318c72fc2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453431" name="3dbf8500-eab0-11ef-b8ba-2318c72fc2f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459221" name="45b94c50-eab0-11ef-a585-b949347e78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043109" name="45b94c50-eab0-11ef-a585-b949347e78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567822" name="5eea93f0-eab0-11ef-bb35-67defec222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113474" name="5eea93f0-eab0-11ef-bb35-67defec2221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8110818" name="66d73be0-eab0-11ef-a917-b760e39dad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811232" name="66d73be0-eab0-11ef-a917-b760e39dad5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2304908" name="73de58f0-eab0-11ef-bcb2-f9b00ac30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701060" name="73de58f0-eab0-11ef-bcb2-f9b00ac30b0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20638" name="795fcd40-eab0-11ef-bbd7-6f24bf42a9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811556" name="795fcd40-eab0-11ef-bbd7-6f24bf42a9a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626761" name="545d65a0-eab2-11ef-87fe-5308d46a0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41180" name="545d65a0-eab2-11ef-87fe-5308d46a0c4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511642" name="5826a2a0-eab2-11ef-bb37-e94b352a1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717295" name="5826a2a0-eab2-11ef-bb37-e94b352a1a1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266768" name="73d79040-eab2-11ef-b09c-0d613057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50149" name="73d79040-eab2-11ef-b09c-0d6130574e9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890419" name="7a5abd20-eab2-11ef-a335-8d008fb854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004507" name="7a5abd20-eab2-11ef-a335-8d008fb854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2343749" name="8b48ff70-eab2-11ef-a1b3-6bedda55b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103328" name="8b48ff70-eab2-11ef-a1b3-6bedda55b68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2633275" name="9400e6a0-eab2-11ef-ba75-9940d2390e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900828" name="9400e6a0-eab2-11ef-ba75-9940d2390e3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023774" name="a3dca780-eab2-11ef-bf0a-8784d31f3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722175" name="a3dca780-eab2-11ef-bf0a-8784d31f3ee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159928" name="a9e414b0-eab2-11ef-8b53-299a1e5d2a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070870" name="a9e414b0-eab2-11ef-8b53-299a1e5d2a0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4938866" name="bdeaba90-eab2-11ef-aa08-05e2bdce2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440816" name="bdeaba90-eab2-11ef-aa08-05e2bdce27c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414086" name="c39c1880-eab2-11ef-b1ba-7510fb64bc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39769" name="c39c1880-eab2-11ef-b1ba-7510fb64bc2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018665" name="e2ac5dc0-eab2-11ef-b498-0b00e72515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256324" name="e2ac5dc0-eab2-11ef-b498-0b00e725150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19831" name="e8695470-eab2-11ef-918e-b90587e96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183482" name="e8695470-eab2-11ef-918e-b90587e96d2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4656660" name="05f03a90-eab3-11ef-9afc-3f1357ba7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953435" name="05f03a90-eab3-11ef-9afc-3f1357ba73c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133531" name="10a29230-eab3-11ef-bbdc-c366191cc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910607" name="10a29230-eab3-11ef-bbdc-c366191cc7d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050582" name="3c59fa30-eab3-11ef-a9e6-efa53cf01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302446" name="3c59fa30-eab3-11ef-a9e6-efa53cf01d5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099835" name="49479bd0-eab3-11ef-a906-b3bfdd672b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552390" name="49479bd0-eab3-11ef-a906-b3bfdd672b2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Tutilostrasse 11d, 9011 St. Gallen </w:t>
          </w:r>
        </w:p>
        <w:p>
          <w:pPr>
            <w:spacing w:before="0" w:after="0"/>
          </w:pPr>
          <w:r>
            <w:t>169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