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+ Scheune  Dorfgasse 7, 8725 Ernetschwil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435637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268221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