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634924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514661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721641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069750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825050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460820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344619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393898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51246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58512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400898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240871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0373204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513253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891066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58361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757415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37677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009154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882243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094941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236146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858972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779344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852800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67713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063021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680696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125719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235111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405876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133227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843491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89931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106648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51357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581061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72999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25721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741838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870269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788804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795817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479476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523405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8674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185620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21192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782268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042849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132122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432938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Gedamter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140598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300351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604893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82034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379472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705230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78325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490132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166570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422336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010273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786223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385518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068210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464153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160690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