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Bahnhofstrasse 96, 8620 Wetzikon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5600513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846791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