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6063770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050346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7805523" name="019d66d6-ba3d-7ad7-8b92-ea134da122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403281" name="019d66d6-ba3d-7ad7-8b92-ea134da1220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3901754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939077" name="019d66d8-879b-7caa-82c0-dccec084fd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683840" name="019d66d8-c1e6-7bec-ad8c-736fd35b2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849047" name="019d66d8-c1e6-7bec-ad8c-736fd35b28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Kamin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3440826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460005" name="019d66da-6935-70c1-8819-e5e9b70501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4762569" name="019d66da-a4bf-7345-834e-dc595423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528453" name="019d66da-a4bf-7345-834e-dc595423110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9686304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656561" name="019d66e1-7476-712d-a219-5ff2f952ed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7393229" name="019d66e1-c0f0-7f2d-85c6-89d8032eef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662604" name="019d66e1-c0f0-7f2d-85c6-89d8032eef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8125096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400270" name="019d66e4-177f-7ee5-941e-f10bebcaa4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531651" name="019d66e4-63a2-7cfa-a791-cdc2a4d75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112947" name="019d66e4-63a2-7cfa-a791-cdc2a4d750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248974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567738" name="019d66e9-04a2-70f4-aaa6-00341cbff47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78345417" name="019d66e9-41ad-7ee9-b79e-bac3df8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607687" name="019d66e9-41ad-7ee9-b79e-bac3df8428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0409449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107400" name="019d66ea-2fa3-7ab2-9fd7-312f98525a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07800" name="019d66ea-76e8-75c6-b739-1eaf6eafb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563807" name="019d66ea-76e8-75c6-b739-1eaf6eafbb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4072817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462008" name="019d66ea-feea-7f42-bce0-a7ba41cbf4d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0732633" name="019d66eb-2938-78ca-980e-7ef046aa1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753163" name="019d66eb-2938-78ca-980e-7ef046aa17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8756193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423666" name="019d66ec-1b72-7316-bdd7-e02d2dc67d7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8324944" name="019d66ec-4f53-71cf-8e83-fadef225c1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288921" name="019d66ec-4f53-71cf-8e83-fadef225c11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1311032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053471" name="019d66f4-21d9-7127-bfae-5e5e0752606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502198" name="019d66f4-5d62-7ea2-b4f3-ee2d6aa62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696771" name="019d66f4-5d62-7ea2-b4f3-ee2d6aa629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6002201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771557" name="019d66f8-4dfc-7dfb-b057-5a72e7c683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319078" name="019d66f8-9266-70c9-860e-466d685f1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89912" name="019d66f8-9266-70c9-860e-466d685f1b0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776594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631101" name="019d66ff-51b6-7eb1-9ae3-bd77c23550f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973933" name="019d66ff-72b1-710b-9e4c-48dbfe986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437701" name="019d66ff-72b1-710b-9e4c-48dbfe9866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500153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326450" name="019d6701-6a77-78d4-b156-b946dcabcbe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5973380" name="019d6701-c84a-7a3e-bb9a-20a112e5a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429856" name="019d6701-c84a-7a3e-bb9a-20a112e5a8f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Anbau WC/Dusche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288818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867384" name="019d6705-73ff-7f2c-88ae-97bf1473197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590937" name="019d6706-b012-76ce-8afd-13e1616f4d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334289" name="019d6706-b012-76ce-8afd-13e1616f4d2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9026062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377254" name="019e0222-e468-7b6c-8855-b86de9cb63b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148873" name="019e0223-093f-74f7-9f19-e55b432f92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163006" name="019e0223-093f-74f7-9f19-e55b432f92a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332622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921937" name="019e0224-0c48-7d65-b3f1-56038866781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645867" name="019e0224-cc03-7e75-abad-f77334cc6c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534545" name="019e0224-cc03-7e75-abad-f77334cc6c2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911557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175431" name="019e0226-5f4d-7273-ae2f-f76213a2775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675910" name="019e0227-13ca-7c00-850e-c8a0a5b3c1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494664" name="019e0227-13ca-7c00-850e-c8a0a5b3c1d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757723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021861" name="019e0229-aa6a-7140-b7b9-c8c2d015405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577890" name="019e022a-0f21-7cba-b3b3-705ec6a642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570776" name="019e022a-0f21-7cba-b3b3-705ec6a6429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180142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641557" name="019e022a-e1b4-76ee-8413-93c15972417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518012" name="019e022b-ae3f-78fe-86e6-28342f8fa3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825727" name="019e022b-ae3f-78fe-86e6-28342f8fa3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Wäscheplatz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Asbeststaub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502226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649896" name="019e022c-161d-76ab-8469-aa5ef26d079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393747" name="019e022c-a2fc-7f28-93f5-fcf6a5d21c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619557" name="019e022c-a2fc-7f28-93f5-fcf6a5d21c5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Grundputz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236921" name="019e49b1-503a-7f52-a959-fb28864590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090572" name="019e49b1-503a-7f52-a959-fb288645906a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166879" name="019e49b1-60f7-7a4f-879f-e7eb11a363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24558" name="019e49b1-60f7-7a4f-879f-e7eb11a3637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107630" name="019e49b6-5841-725e-83b3-04fa1764c9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853162" name="019e49b6-5841-725e-83b3-04fa1764c93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5089953" name="019e49b6-7bdc-73f9-ab5d-367adbfad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00671" name="019e49b6-7bdc-73f9-ab5d-367adbfad58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308219" name="019e49b6-f47e-7483-b5d9-ad4644e096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607455" name="019e49b6-f47e-7483-b5d9-ad4644e0966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74421" name="019e49b7-1407-739c-9ac8-78ac6f1af1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076906" name="019e49b7-1407-739c-9ac8-78ac6f1af121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0852459" name="019e49b7-a350-7c1e-8187-d957b1eec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844564" name="019e49b7-a350-7c1e-8187-d957b1eec31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815941" name="019e49b7-c426-7496-85c9-dcb8a9ef0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456791" name="019e49b7-c426-7496-85c9-dcb8a9ef016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099498" name="019e49b8-571d-71aa-bc6b-2c8e81b53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690748" name="019e49b8-571d-71aa-bc6b-2c8e81b533b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421623" name="019e49b8-6b13-729c-b50b-b3595f977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658641" name="019e49b8-6b13-729c-b50b-b3595f977b8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5531720" name="019e49b8-c296-724a-a669-407c816370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859433" name="019e49b8-c296-724a-a669-407c8163708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758023" name="019e49b8-dda7-7040-88f7-95e04d268f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555979" name="019e49b8-dda7-7040-88f7-95e04d268f99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1052" name="019e49b9-3d52-7d45-9804-08c8a045f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209740" name="019e49b9-3d52-7d45-9804-08c8a045f45d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152335" name="019e49b9-5216-7c7a-9735-6a80f8490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222797" name="019e49b9-5216-7c7a-9735-6a80f8490e7a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