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Ergolzstrasse 14, 4414 Füllinsdorf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136438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321319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