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Gang/ Küche </w:t>
            </w:r>
          </w:p>
          <w:p>
            <w:pPr>
              <w:spacing w:before="0" w:after="0"/>
            </w:pPr>
            <w:r>
              <w:t>9. OG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98824299" name="019e4541-bc74-7171-9439-d1f30498f02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6540326" name="019e4541-bc74-7171-9439-d1f30498f025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23799561" name="019e4541-f39c-768f-9540-eb15a70c300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2058761" name="019e4541-f39c-768f-9540-eb15a70c300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Gang/ Küche </w:t>
            </w:r>
          </w:p>
          <w:p>
            <w:pPr>
              <w:spacing w:before="0" w:after="0"/>
            </w:pPr>
            <w:r>
              <w:t>9. OG</w:t>
            </w:r>
          </w:p>
          <w:p>
            <w:pPr>
              <w:spacing w:before="0" w:after="0"/>
            </w:pPr>
            <w:r>
              <w:t>Sockel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Sockel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383884533" name="019e4543-da0a-7a08-9462-632fbc7d890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8701606" name="019e4543-da0a-7a08-9462-632fbc7d890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0236"/>
                  <wp:effectExtent l="0" t="0" r="0" b="0"/>
                  <wp:docPr id="577990313" name="019e4544-2d9c-78e7-b029-c21d0a80e62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2859530" name="019e4544-2d9c-78e7-b029-c21d0a80e62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0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9. OG 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931935317" name="019e4545-1e84-7f93-9756-210718e8570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8628227" name="019e4545-1e84-7f93-9756-210718e8570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20252594" name="019e4545-5e9f-7598-a774-4676756fd6f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5833072" name="019e4545-5e9f-7598-a774-4676756fd6f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9. OG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60825176" name="019e4547-4a96-7634-88cf-da130b8b7d4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1468048" name="019e4547-4a96-7634-88cf-da130b8b7d4d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02097639" name="019e4547-6dca-71fe-a421-3cf154b2c72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3172407" name="019e4547-6dca-71fe-a421-3cf154b2c72b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9. 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043402974" name="019e4548-90fa-733c-9f42-fd5392170ea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972105" name="019e4548-90fa-733c-9f42-fd5392170ea7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332603057" name="019e4549-0605-7086-a3ea-a617210f760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5073894" name="019e4549-0605-7086-a3ea-a617210f7609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9. OG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70337838" name="019e4549-8b45-7fe1-8708-f350b6b7b69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6846305" name="019e4549-8b45-7fe1-8708-f350b6b7b69d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60439564" name="019e4549-b760-7d4c-bdc6-768a02abe10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7768626" name="019e4549-b760-7d4c-bdc6-768a02abe103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Balkon </w:t>
            </w:r>
          </w:p>
          <w:p>
            <w:pPr>
              <w:spacing w:before="0" w:after="0"/>
            </w:pPr>
            <w:r>
              <w:t>9. OG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14237172" name="019e4550-d4db-7fdf-915c-13b71fa11cf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68990136" name="019e4550-d4db-7fdf-915c-13b71fa11cf3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76934674" name="019e4550-fbd0-7cb6-857a-1103ae40f14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09521088" name="019e4550-fbd0-7cb6-857a-1103ae40f14d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Ergolzstrasse 14, 4414 Füllinsdorf</w:t>
          </w:r>
        </w:p>
        <w:p>
          <w:pPr>
            <w:spacing w:before="0" w:after="0"/>
          </w:pPr>
          <w:r>
            <w:t>DN 916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footer.xml" Type="http://schemas.openxmlformats.org/officeDocument/2006/relationships/footer" Id="rId1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