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Müselstrasse 36, 5417 Untersiggenthal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902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3328852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2131357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