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Müselstrasse 36, 5417 Untersiggenthal</w:t>
          </w:r>
        </w:p>
        <w:p>
          <w:pPr>
            <w:spacing w:before="0" w:after="0"/>
          </w:pPr>
          <w:r>
            <w:t>DN 902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