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3593906" name="019e203f-c3ef-7004-bdd7-83188c655c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810473" name="019e203f-c3ef-7004-bdd7-83188c655ce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5421148" name="019e203f-f688-71c1-973b-0a65cd645c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968683" name="019e203f-f688-71c1-973b-0a65cd645c9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3664802" name="019e2040-82d4-74b9-a598-aa886aa7fe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543809" name="019e2040-82d4-74b9-a598-aa886aa7feb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4822032" name="019e2040-9895-772f-ad66-49e47a13f9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707257" name="019e2040-9895-772f-ad66-49e47a13f9c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 / Werkstatt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5514572" name="019e2048-a2c4-748d-ad62-0152fe2ac5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145553" name="019e2048-a2c4-748d-ad62-0152fe2ac56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8248718" name="019e2048-bf81-7d90-b136-ff5c023d61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905591" name="019e2048-bf81-7d90-b136-ff5c023d61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0145357" name="019e2058-9803-7c46-af95-c212aace6d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42334" name="019e2058-9803-7c46-af95-c212aace6df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7679640" name="019e2058-adce-7c7a-872a-d7f0f48d60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850354" name="019e2058-adce-7c7a-872a-d7f0f48d60d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9469808" name="019e2059-8429-72a0-b396-f73e17ecd3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019209" name="019e2059-8429-72a0-b396-f73e17ecd32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8964033" name="019e2059-98b5-791b-b158-159f7dc247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252073" name="019e2059-98b5-791b-b158-159f7dc2470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7729079" name="019e205a-3537-7800-b1d4-85da90d2e0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339106" name="019e205a-3537-7800-b1d4-85da90d2e0e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5237561" name="019e205a-5c38-77cc-91aa-0e82d4948e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294963" name="019e205a-5c38-77cc-91aa-0e82d4948e1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8720379" name="019e205d-6a72-7c86-b07f-dc0aec13bb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407268" name="019e205d-6a72-7c86-b07f-dc0aec13bb8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5246791" name="019e205d-7dab-7445-8414-56b41edb36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8314704" name="019e205d-7dab-7445-8414-56b41edb365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769707" name="019e205f-42c3-7b03-96db-3b060e85f7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558578" name="019e205f-42c3-7b03-96db-3b060e85f79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2831062" name="019e205f-5f16-7aac-87dc-585a5c8bb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85738" name="019e205f-5f16-7aac-87dc-585a5c8bb86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1154736" name="019e205f-b1bd-7126-b421-0cababe5a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080364" name="019e205f-b1bd-7126-b421-0cababe5a9a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3127206" name="019e205f-d61a-7d60-88ed-1016cb756c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600903" name="019e205f-d61a-7d60-88ed-1016cb756c3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4509681" name="019e2060-94b3-7b74-8096-93074d250d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235597" name="019e2060-94b3-7b74-8096-93074d250d0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762915" name="019e2060-c10f-71a2-aac9-269e57fd79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858670" name="019e2060-c10f-71a2-aac9-269e57fd799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4581618" name="019e2062-3264-7de0-b84f-24327ce9f9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51587" name="019e2062-3264-7de0-b84f-24327ce9f91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9583187" name="019e2062-97f3-75dc-8aba-3ad1863b9d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696180" name="019e2062-97f3-75dc-8aba-3ad1863b9d0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0466583" name="019e2069-ca1e-718f-b941-501181f7b8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448044" name="019e2069-ca1e-718f-b941-501181f7b8e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1989736" name="019e2069-e560-719b-a80e-62b0cc0662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350466" name="019e2069-e560-719b-a80e-62b0cc06627a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4751751" name="019e206a-81ec-718d-9c55-3906c60c32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902666" name="019e206a-81ec-718d-9c55-3906c60c329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9628533" name="019e206a-a4f0-7d45-a750-5e21c484fe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218245" name="019e206a-a4f0-7d45-a750-5e21c484fe7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9818924" name="019e206b-2c13-7b95-9956-6637af272e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090339" name="019e206b-2c13-7b95-9956-6637af272eea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4323773" name="019e206b-3e16-7d50-8006-3064f9295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575121" name="019e206b-3e16-7d50-8006-3064f929586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2000726" name="019e206b-c80a-7527-8b66-154114126d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702424" name="019e206b-c80a-7527-8b66-154114126d2b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8235048" name="019e206b-e65b-7b66-9fa7-09b025eac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255474" name="019e206b-e65b-7b66-9fa7-09b025eac24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4028927" name="019e206c-3695-786b-87c2-24498ed8d8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960" name="019e206c-3695-786b-87c2-24498ed8d8b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2436559" name="019e206c-4d61-74fc-90a2-181198a267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462353" name="019e206c-4d61-74fc-90a2-181198a267bd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9776169" name="019e2072-a095-7f10-8d86-7f24ba17c9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489728" name="019e2072-a095-7f10-8d86-7f24ba17c963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4315958" name="019e2072-b83b-7b8a-9bc8-8e7656043e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670016" name="019e2072-b83b-7b8a-9bc8-8e7656043e3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0094308" name="019e2073-5092-724a-a1d0-2e8003c223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301417" name="019e2073-5092-724a-a1d0-2e8003c2234d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03481" name="019e2073-62bc-7dab-8d8c-6b1711930b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6611490" name="019e2073-62bc-7dab-8d8c-6b1711930b4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5611500" name="019e2073-d90d-784f-bd27-32cec0693a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622574" name="019e2073-d90d-784f-bd27-32cec0693a2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6831327" name="019e2073-f095-77e6-be75-d0ae9a0185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927226" name="019e2073-f095-77e6-be75-d0ae9a01853c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3049838" name="019e207d-45a5-75f6-b662-96071f00ca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846432" name="019e207d-45a5-75f6-b662-96071f00caaa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5573547" name="019e207d-6ec0-7928-bf10-cb166f35a8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81038" name="019e207d-6ec0-7928-bf10-cb166f35a81d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EG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3020907" name="019e2081-ab38-7fa2-ac5c-27031bf95a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616264" name="019e2081-ab38-7fa2-ac5c-27031bf95ae4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982098" name="019e2081-be09-7c2a-8fcb-73dead82bc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8471" name="019e2081-be09-7c2a-8fcb-73dead82bc23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Faserzenent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4401845" name="019e2083-63e6-7aeb-942a-02fc6f71ca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106368" name="019e2083-63e6-7aeb-942a-02fc6f71caa6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2356711" name="019e2083-7f53-730d-95cf-a3cf845c58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310984" name="019e2083-7f53-730d-95cf-a3cf845c580d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 </w:t>
            </w:r>
          </w:p>
          <w:p>
            <w:pPr>
              <w:spacing w:before="0" w:after="0"/>
            </w:pPr>
            <w:r>
              <w:t>UG/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7787287" name="019e2086-869f-781b-8036-6f7c7f301c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799150" name="019e2086-869f-781b-8036-6f7c7f301c75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3772081" name="019e2086-a8c8-72ae-8f3a-68e5111efc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938969" name="019e2086-a8c8-72ae-8f3a-68e5111efc33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Müselstrasse 36, 5417 Untersiggenthal</w:t>
          </w:r>
        </w:p>
        <w:p>
          <w:pPr>
            <w:spacing w:before="0" w:after="0"/>
          </w:pPr>
          <w:r>
            <w:t>DN 902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