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925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925 Vuorcha 108b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245240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08157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Bien GmbH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