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198893" name="019e4558-eee2-7e2b-9350-550084f227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2209537" name="019e4558-eee2-7e2b-9350-550084f2270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9132617" name="019e4559-1196-7dbf-ad1e-dc133f25af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8917643" name="019e4559-1196-7dbf-ad1e-dc133f25afa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2368589" name="019e455a-dc7a-7d5f-9477-43dae5b180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7326180" name="019e455a-dc7a-7d5f-9477-43dae5b180c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9112772" name="019e455b-1078-79d6-81de-9b5ecd7c65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9579191" name="019e455b-1078-79d6-81de-9b5ecd7c65f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5219352" name="019e455c-fae6-7a75-82a6-9e5839e0e5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9334189" name="019e455c-fae6-7a75-82a6-9e5839e0e5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3908096" name="019e455d-2870-7586-848b-64ec725b92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0338148" name="019e455d-2870-7586-848b-64ec725b92b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19444863" name="019e456c-776d-7035-b134-1d163a463a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3194976" name="019e456c-776d-7035-b134-1d163a463a2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4248719" name="019e456c-97df-7e51-9c34-5854dd8245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563699" name="019e456c-97df-7e51-9c34-5854dd82455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0068967" name="019e456d-e0fe-7676-9cdf-b30213f410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2492368" name="019e456d-e0fe-7676-9cdf-b30213f4106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9636339" name="019e456e-0a02-7675-81b5-7230143d60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8089861" name="019e456e-0a02-7675-81b5-7230143d609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406125" name="019e456f-214a-75d8-9ab8-15ee7fcee3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6216117" name="019e456f-214a-75d8-9ab8-15ee7fcee31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4865589" name="019e4570-1259-7ff9-ac80-0b9e141787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4177837" name="019e4570-1259-7ff9-ac80-0b9e141787a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8974859" name="019e4586-4a52-74a7-8fb0-a74b0d6240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2789478" name="019e4586-4a52-74a7-8fb0-a74b0d62408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0214549" name="019e4586-6b31-7ed0-b252-011b49f41b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7458999" name="019e4586-6b31-7ed0-b252-011b49f41b3e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4034578" name="019e4587-b557-77e2-8b8a-7fc8c20df66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8954803" name="019e4587-b557-77e2-8b8a-7fc8c20df66f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6824667" name="019e4587-d751-7836-8507-d67b81ae6f3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2028624" name="019e4587-d751-7836-8507-d67b81ae6f30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8779479" name="019e4589-44f1-74f9-a12a-7398bfbb16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7394529" name="019e4589-44f1-74f9-a12a-7398bfbb16f9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534668" name="019e4589-5bc4-7e8e-ab9d-ec7c6ab335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0993104" name="019e4589-5bc4-7e8e-ab9d-ec7c6ab3350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925</w:t>
          </w:r>
        </w:p>
        <w:p>
          <w:pPr>
            <w:spacing w:before="0" w:after="0"/>
          </w:pPr>
          <w:r>
            <w:t>DN 925 Vuorcha 108b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