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Oberstrasse 282, 9014 St. Gallen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907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38039094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9204302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