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9777718" name="019e1bff-1b6d-7ffd-b98c-a6d336ab2d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265195" name="019e1bff-1b6d-7ffd-b98c-a6d336ab2d5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1979104" name="019e1bff-31fa-76b0-8b6a-c7cc020ebf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773236" name="019e1bff-31fa-76b0-8b6a-c7cc020ebfb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6718833" name="019e1bf6-51bc-7eab-8b03-06dfe735e2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305757" name="019e1bf6-51bc-7eab-8b03-06dfe735e2e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3158420" name="019e1c00-5951-7b04-ba59-68ab01d174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454138" name="019e1c00-5951-7b04-ba59-68ab01d174c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8247968" name="019e1c00-dadb-7b56-a254-941bbbb58b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642467" name="019e1c00-dadb-7b56-a254-941bbbb58b8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6523281" name="019e1c00-e978-7c57-9730-2bfebaf8bb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146351" name="019e1c00-e978-7c57-9730-2bfebaf8bba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5670799" name="019e1c01-f0fc-7d2b-ae2b-023f291923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971596" name="019e1c01-f0fc-7d2b-ae2b-023f291923b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4895476" name="019e1c02-0241-7182-a10a-dcce771e0e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980959" name="019e1c02-0241-7182-a10a-dcce771e0e9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712537" name="019e1c02-a44b-7e79-bf9c-c46cd08aa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743778" name="019e1c02-a44b-7e79-bf9c-c46cd08aa6a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740911" name="019e1c02-b49a-72e5-94c5-01b566a1e2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107510" name="019e1c02-b49a-72e5-94c5-01b566a1e23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5217010" name="019e1c03-4c0f-7472-a6bc-7df5b878cd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031896" name="019e1c03-4c0f-7472-a6bc-7df5b878cdb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2161570" name="019e1c03-7e82-7158-961d-6a10fffdf7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67606" name="019e1c03-7e82-7158-961d-6a10fffdf7d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7426913" name="019e1c06-aec3-7a89-8ca2-c2af688293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663823" name="019e1c06-aec3-7a89-8ca2-c2af6882937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302563" name="019e1c06-c9e1-7752-846c-403bd6ddec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309268" name="019e1c06-c9e1-7752-846c-403bd6ddecd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9762442" name="019e1c0b-0036-7485-a350-1a1a75f2a8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218437" name="019e1c0b-0036-7485-a350-1a1a75f2a89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2857885" name="019e1c0b-2693-731c-997b-7c24a87262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974896" name="019e1c0b-2693-731c-997b-7c24a872622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527913" name="019e1c0c-dbb5-79bd-93f1-e3d20b23f1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728667" name="019e1c0c-dbb5-79bd-93f1-e3d20b23f10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2153236" name="019e1c0c-fa14-7fac-980a-e2257672c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183088" name="019e1c0c-fa14-7fac-980a-e2257672c97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053083" name="019e1c0f-31bd-73df-b973-bd113224a5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32609" name="019e1c0f-31bd-73df-b973-bd113224a5f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815494" name="019e1c0f-56cc-7ebb-be18-5716cd8633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382840" name="019e1c0f-56cc-7ebb-be18-5716cd8633e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6326614" name="019e1c11-dddb-7218-8216-38ce844fd7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310400" name="019e1c11-dddb-7218-8216-38ce844fd75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6068397" name="019e1c11-f064-7fcd-8e8c-9444373ae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50311" name="019e1c11-f064-7fcd-8e8c-9444373ae12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0913978" name="019e1c13-354d-7189-9e03-b4c31f63bd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332835" name="019e1c13-354d-7189-9e03-b4c31f63bd9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0483746" name="019e1c13-4abc-7c14-b5ed-d7a0843bb3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765937" name="019e1c13-4abc-7c14-b5ed-d7a0843bb38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807935" name="019e1c1a-d500-7138-8861-b4c375d4c6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020291" name="019e1c1a-d500-7138-8861-b4c375d4c64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5534363" name="019e1c1b-1843-7521-92b9-a1eff205b3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13557" name="019e1c1b-1843-7521-92b9-a1eff205b31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0551053" name="019e1c1c-f3e7-744d-9a62-b7b9835d30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95534" name="019e1c1c-f3e7-744d-9a62-b7b9835d306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2552981" name="019e1c1d-168f-7bc0-8cff-89f1fffcf5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430970" name="019e1c1d-168f-7bc0-8cff-89f1fffcf5d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2290794" name="019e1c1d-c8a5-7ce2-bc5f-a5d3f94a11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216563" name="019e1c1d-c8a5-7ce2-bc5f-a5d3f94a112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6765837" name="019e1c1d-ea30-73d0-a73f-cd71a155b1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527595" name="019e1c1d-ea30-73d0-a73f-cd71a155b17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449869" name="019e1c23-c0dc-7efb-b6d1-f68886d25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369933" name="019e1c23-c0dc-7efb-b6d1-f68886d25c8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2471847" name="019e1c23-d516-72ef-ab27-9eab31fd4f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399723" name="019e1c23-d516-72ef-ab27-9eab31fd4f9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Deckputz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912978" name="019e4567-1b5e-79c8-a9f9-6557eb77ce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909162" name="019e4567-1b5e-79c8-a9f9-6557eb77ce8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109618" name="019e4567-74d7-72fb-8ca3-7d8cdf00b9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306999" name="019e4567-74d7-72fb-8ca3-7d8cdf00b94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Deckputz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8735367" name="019e456e-1f4b-7b89-8954-a155f08650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366550" name="019e456e-1f4b-7b89-8954-a155f08650f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436675" name="019e456e-50e2-78ca-82f2-c7d474212d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289111" name="019e456e-50e2-78ca-82f2-c7d474212d5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Grundputz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4649379" name="019e456e-d407-73b4-9a96-5e7b8b50e4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454089" name="019e456e-d407-73b4-9a96-5e7b8b50e405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0561469" name="019e456f-125f-7107-bb5e-4e26939533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013377" name="019e456f-125f-7107-bb5e-4e269395335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9953046" name="019e4573-d498-7367-9108-0b1f6cf85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096649" name="019e4573-d498-7367-9108-0b1f6cf85a3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326771" name="019e4573-ee76-74fe-8d3c-3f5492ed93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998666" name="019e4573-ee76-74fe-8d3c-3f5492ed93c2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729148" name="019e4577-8805-7eab-af71-a42c853b76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962557" name="019e4577-8805-7eab-af71-a42c853b7689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8937124" name="019e4577-c174-7f97-9915-0d8cc5474c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145801" name="019e4577-c174-7f97-9915-0d8cc5474c9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Oberstrasse 282, 9014 St. Gallen</w:t>
          </w:r>
        </w:p>
        <w:p>
          <w:pPr>
            <w:spacing w:before="0" w:after="0"/>
          </w:pPr>
          <w:r>
            <w:t>907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