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Igelweg 11, 5036 Oberentfelden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901754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640830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