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430623" name="019e3ad2-0edd-7197-a5a8-e3e1db614a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19567" name="019e3ad2-0edd-7197-a5a8-e3e1db614a7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983834" name="019e3ad2-f8c2-7dbf-acb8-4bf5445a3d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542095" name="019e3ad2-f8c2-7dbf-acb8-4bf5445a3df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5661667" name="019e3ad3-7109-7f00-8446-14b595cc39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762529" name="019e3ad3-7109-7f00-8446-14b595cc39d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081369" name="019e3ad4-6a1e-7efb-9a7b-2f898050ec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026499" name="019e3ad4-6a1e-7efb-9a7b-2f898050ecb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597134" name="019e3ad7-d3d0-7dbf-ae61-6f18aaa75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23965" name="019e3ad7-d3d0-7dbf-ae61-6f18aaa7520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308771" name="019e3ad7-e8f5-7ce8-8737-c6db22e5c1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29198" name="019e3ad7-e8f5-7ce8-8737-c6db22e5c1c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Fitnessstudio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404437" name="019e3b07-2d5e-7c68-88b4-5d6d826fc3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443736" name="019e3b07-2d5e-7c68-88b4-5d6d826fc3c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994531" name="019e3b07-3fa4-7ff4-a7d9-ec13ae2ed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752020" name="019e3b07-3fa4-7ff4-a7d9-ec13ae2ed91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Fitnessstudio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584801" name="019e3b0a-c00d-78c1-96a8-c31a6bd5e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388232" name="019e3b0a-c00d-78c1-96a8-c31a6bd5ee7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246393" name="019e3b0a-dbe8-7795-9a7a-26e2d9d7cc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038115" name="019e3b0a-dbe8-7795-9a7a-26e2d9d7cc9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5839516" name="019e3b10-d074-7abc-8808-6e5bf0bcc1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990099" name="019e3b10-d074-7abc-8808-6e5bf0bcc10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48419" name="019e3b11-05f3-7f45-80b9-98950f3782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948900" name="019e3b11-05f3-7f45-80b9-98950f3782e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734060" name="019e3b12-4821-70b0-8d09-b716c5a513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970585" name="019e3b12-4821-70b0-8d09-b716c5a513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4600695" name="019e3b12-653b-7c92-87d7-0981a23d36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256606" name="019e3b12-653b-7c92-87d7-0981a23d368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982717" name="019e3b16-db02-728d-9319-23bdfd6ab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601051" name="019e3b16-db02-728d-9319-23bdfd6abe4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7553932" name="019e3b17-03e8-7b09-99c6-b765babc09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52871" name="019e3b17-03e8-7b09-99c6-b765babc090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3730934" name="019e3b18-e1ac-7abe-b18a-af37ea2805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447878" name="019e3b18-e1ac-7abe-b18a-af37ea28056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796153" name="019e3b18-fe68-723f-b7f6-67e23ff3a9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831784" name="019e3b18-fe68-723f-b7f6-67e23ff3a92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6530253" name="019e3b2f-7747-7fbc-8c21-b772bc18b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035872" name="019e3b2f-7747-7fbc-8c21-b772bc18b79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381429" name="019e3b2f-8e92-7e7b-b334-86a3122530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28524" name="019e3b2f-8e92-7e7b-b334-86a31225307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7775158" name="019e3b30-130e-7d8f-bfe8-4744117c4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324302" name="019e3b30-130e-7d8f-bfe8-4744117c48b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7600030" name="019e3b30-29a0-74ae-943b-772441989c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687972" name="019e3b30-29a0-74ae-943b-772441989ce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0103542" name="019e3b30-a688-7bf1-9124-44dc295e3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647295" name="019e3b30-a688-7bf1-9124-44dc295e396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286101" name="019e3b30-d23a-70dd-8002-bb9fb6715d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698490" name="019e3b30-d23a-70dd-8002-bb9fb6715d6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831127" name="019e3b31-131a-7a73-b4c0-35f8cacf2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530169" name="019e3b31-131a-7a73-b4c0-35f8cacf275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517446" name="019e3b31-2ecc-707f-9062-3d091fda4c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631568" name="019e3b31-2ecc-707f-9062-3d091fda4cd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460916" name="019e3b42-aa1f-7153-836d-e69493e7a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792254" name="019e3b42-aa1f-7153-836d-e69493e7a64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208389" name="019e3b42-cee8-7d5a-86cb-a14ab577aa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267157" name="019e3b42-cee8-7d5a-86cb-a14ab577aa6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9912052" name="019e3b43-a5f9-7155-9f41-a74f74322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538778" name="019e3b43-a5f9-7155-9f41-a74f743229a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964756" name="019e3b43-c0eb-7bac-be03-82e477167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5939" name="019e3b43-c0eb-7bac-be03-82e4771679e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534163" name="019e3b44-3417-738b-90bf-18c9b5f6f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63788" name="019e3b44-3417-738b-90bf-18c9b5f6f42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333697" name="019e3b44-7e1b-7a2a-8a86-56267e4ea3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588952" name="019e3b44-7e1b-7a2a-8a86-56267e4ea34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273948" name="019e3b48-b44a-76d9-8ef9-298e45834b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350862" name="019e3b48-b44a-76d9-8ef9-298e45834be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589996" name="019e3b48-d9cc-7b16-881b-b63240681a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623982" name="019e3b48-d9cc-7b16-881b-b63240681a1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14227" name="019e3b49-8746-772b-9cdd-fe97ab9690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606147" name="019e3b49-8746-772b-9cdd-fe97ab96902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638630" name="019e3b49-cc71-72ef-9bab-26413eb2b6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537913" name="019e3b49-cc71-72ef-9bab-26413eb2b69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369166" name="019e3b51-958b-79f5-b30b-7bea70b669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930045" name="019e3b51-958b-79f5-b30b-7bea70b6693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002806" name="019e3b51-aad5-704a-9f17-c9a1433129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631261" name="019e3b51-aad5-704a-9f17-c9a1433129a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5075588" name="019e3b52-55d8-7ecc-ac30-6ee0f3d6c4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138600" name="019e3b52-55d8-7ecc-ac30-6ee0f3d6c4d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653621" name="019e3b52-9a15-7847-87ef-d1f19f2722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302890" name="019e3b52-9a15-7847-87ef-d1f19f27223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396542" name="019e3b53-f9a8-785f-86f6-154fe8167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295766" name="019e3b53-f9a8-785f-86f6-154fe816779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0144281" name="019e3b54-22e0-78f5-bd10-a9835fb58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289525" name="019e3b54-22e0-78f5-bd10-a9835fb5898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Igelweg 11, 5036 Oberentfelden</w:t>
          </w:r>
        </w:p>
        <w:p>
          <w:pPr>
            <w:spacing w:before="0" w:after="0"/>
          </w:pPr>
          <w:r>
            <w:t>DN 913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