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Giebenacherstrasse 8, 4302 Augst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898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60424297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6218695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