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500674343" name="019e447b-9cb4-7d27-918b-39ec600819a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0803150" name="019e447b-9cb4-7d27-918b-39ec600819a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47915929" name="019e447c-ae82-7b74-adae-9c07917c389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2088139" name="019e447c-ae82-7b74-adae-9c07917c389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Giebenacherstrasse 8, 4302 Augst</w:t>
          </w:r>
        </w:p>
        <w:p>
          <w:pPr>
            <w:spacing w:before="0" w:after="0"/>
          </w:pPr>
          <w:r>
            <w:t>DN 898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