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Obere Kirchstrasse 24, 8304 Wallisellen</w:t>
          </w:r>
        </w:p>
        <w:p>
          <w:pPr>
            <w:spacing w:before="0" w:after="0"/>
          </w:pPr>
          <w:r>
            <w:t>DN 915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