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Gang/ Weinkeller/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05335715" name="019e3fdd-b717-7ce1-8734-a78b7cec66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413376" name="019e3fdd-b717-7ce1-8734-a78b7cec66d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230920" name="019e3fdd-e8b5-7a92-9e3a-edeea112c5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670975" name="019e3fdd-e8b5-7a92-9e3a-edeea112c5f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UG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697876" name="019e3fdf-d91d-786b-826c-21f310442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642360" name="019e3fdf-d91d-786b-826c-21f3104424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756185" name="019e3fe0-0eba-73c9-8d58-ca84e2c87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820482" name="019e3fe0-0eba-73c9-8d58-ca84e2c8770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2157470" name="019e3fe1-513c-749d-838e-d03675bd6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294739" name="019e3fe1-513c-749d-838e-d03675bd6e4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617310" name="019e3fe1-b0f7-7c4d-b36b-43ce34055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127448" name="019e3fe1-b0f7-7c4d-b36b-43ce34055e9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4184807" name="019e3fe3-00fa-74d2-b79a-85cd2498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489790" name="019e3fe3-00fa-74d2-b79a-85cd2498fa4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6201630" name="019e3fe3-60d7-7e1f-ab96-74abc0a661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102617" name="019e3fe3-60d7-7e1f-ab96-74abc0a6613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Weinkeller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709335" name="019e3fe4-e765-78ee-b323-95a5da1a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579980" name="019e3fe4-e765-78ee-b323-95a5da1a02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633389" name="019e3fe5-2573-7e7f-b7a3-cf0671a600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191062" name="019e3fe5-2573-7e7f-b7a3-cf0671a600e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763032" name="019e3fe6-8bbe-711a-89ca-ef3af05b1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28837" name="019e3fe6-8bbe-711a-89ca-ef3af05b1d5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585590" name="019e3fe6-bd3a-7008-bb96-8e4e5a3d5a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12701" name="019e3fe6-bd3a-7008-bb96-8e4e5a3d5a2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7598701" name="019e3fe8-8194-71d7-9daf-6d2ca4cdf1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632159" name="019e3fe8-8194-71d7-9daf-6d2ca4cdf1a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396971" name="019e3fe8-a9cd-7180-be17-687913d5f2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146906" name="019e3fe8-a9cd-7180-be17-687913d5f2f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7000876" name="019e3fe9-8be1-72a6-9862-6b68defc8d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595173" name="019e3fe9-8be1-72a6-9862-6b68defc8dc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815110" name="019e3fe9-be5e-743c-8cc2-e6dcb28860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325274" name="019e3fe9-be5e-743c-8cc2-e6dcb288604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1181849" name="019e3fff-2110-7923-b6be-0970260ad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112275" name="019e3fff-2110-7923-b6be-0970260adb8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8938" name="019e3fff-59f0-75ff-854c-a9e9e5127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539115" name="019e3fff-59f0-75ff-854c-a9e9e51275e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7629153" name="019e4000-bdfe-79c0-8fca-c28c65a8f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054756" name="019e4000-bdfe-79c0-8fca-c28c65a8f09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21510587" name="019e4001-4245-7d2e-9f13-15b5c89d8a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291616" name="019e4001-4245-7d2e-9f13-15b5c89d8a1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4476912" name="019e4002-36f8-7e8d-a91b-abd70847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637955" name="019e4002-36f8-7e8d-a91b-abd70847bf8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2709287" name="019e4002-8560-7a4c-9033-bde6e1a01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47377" name="019e4002-8560-7a4c-9033-bde6e1a01d4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4253423" name="019e4003-2a80-7ac8-b86c-3a0ea8fcd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287869" name="019e4003-2a80-7ac8-b86c-3a0ea8fcdff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712655" name="019e4003-68dc-7bbc-b7c5-c84b7aced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307774" name="019e4003-68dc-7bbc-b7c5-c84b7aced26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957213" name="019e4014-dbb6-76d1-a2f4-4fd8b44b6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931352" name="019e4014-dbb6-76d1-a2f4-4fd8b44b63e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080358" name="019e4015-083d-7353-ba6b-bb6af8bd6a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340532" name="019e4015-083d-7353-ba6b-bb6af8bd6a5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93905481" name="019e4015-e936-78b0-ae23-f49ca56a2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28573" name="019e4015-e936-78b0-ae23-f49ca56a2ab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01637" name="019e4016-0db8-7579-a6a9-d0018fa889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79305" name="019e4016-0db8-7579-a6a9-d0018fa889d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019178" name="019e4016-c777-7b09-9cb8-0c244fe61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250832" name="019e4016-c777-7b09-9cb8-0c244fe61fc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555481" name="019e4016-efc9-783c-8c57-30ccd570a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092193" name="019e4016-efc9-783c-8c57-30ccd570ac2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831707" name="019e4017-8501-7ca5-bbab-88d91155c4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260960" name="019e4017-8501-7ca5-bbab-88d91155c4f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400298" name="019e4017-b1a9-7d47-97d9-d502507bc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280530" name="019e4017-b1a9-7d47-97d9-d502507bc3d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47442229" name="019e401c-cd6e-7434-a34f-5e8a6e0b5a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6474" name="019e401c-cd6e-7434-a34f-5e8a6e0b5aa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373576" name="019e401c-fb5c-77ec-83b3-dc95e7d34b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549957" name="019e401c-fb5c-77ec-83b3-dc95e7d34b9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99746635" name="019e4022-8bfa-7a65-9335-51b19509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981464" name="019e4022-8bfa-7a65-9335-51b19509f55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78516" name="019e4022-fbc2-78fc-8326-aaa1e50fba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986739" name="019e4022-fbc2-78fc-8326-aaa1e50fba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70364" name="019e4023-8b4d-7318-a51e-98ce107683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573751" name="019e4023-8b4d-7318-a51e-98ce107683f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130472" name="019e4024-9e4d-7a59-9557-9e2b9c189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981519" name="019e4024-9e4d-7a59-9557-9e2b9c18958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1616441" name="019e4042-d1e3-7789-b95c-be252b5599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128966" name="019e4042-d1e3-7789-b95c-be252b5599a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929380" name="019e4043-1eab-7157-a7b4-a321a4b61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968067" name="019e4043-1eab-7157-a7b4-a321a4b6173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1669524" name="019e4043-a83f-7644-b697-0fa98c3cfe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116730" name="019e4043-a83f-7644-b697-0fa98c3cfe6d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104918" name="019e4043-d7a9-77a0-b631-e2c0ab332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454482" name="019e4043-d7a9-77a0-b631-e2c0ab332cf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126848" name="019e4044-4bc3-7549-b590-4fb629b2f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579262" name="019e4044-4bc3-7549-b590-4fb629b2f0bc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936901" name="019e4044-8256-77f2-ac29-33c814c2f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570204" name="019e4044-8256-77f2-ac29-33c814c2fe4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1437163" name="019e404d-2410-77bb-9052-96b99e5c4a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614984" name="019e404d-2410-77bb-9052-96b99e5c4ac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4643355" name="019e404d-625d-762a-9254-e639cc26f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199808" name="019e404d-625d-762a-9254-e639cc26f532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5358965" name="019e404e-4c93-7b09-bffb-26e70cef89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067271" name="019e404e-4c93-7b09-bffb-26e70cef89a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228076" name="019e404e-834c-7b2e-94e1-86af5d03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997083" name="019e404e-834c-7b2e-94e1-86af5d034bf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1356043" name="019e4064-2c12-7af5-84d1-65ffdce67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025017" name="019e4064-2c12-7af5-84d1-65ffdce6779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0113447" name="019e4064-5fc5-740e-acbe-7b0e929b2c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130863" name="019e4064-5fc5-740e-acbe-7b0e929b2c3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0538533" name="019e4065-8630-7a11-b898-31f21a23ae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605336" name="019e4065-8630-7a11-b898-31f21a23ae5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0844824" name="019e4065-a7e7-704b-b93e-5781c7ab49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853792" name="019e4065-a7e7-704b-b93e-5781c7ab496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11151128" name="019e4066-74e0-761f-a20c-a620ff0036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271092" name="019e4066-74e0-761f-a20c-a620ff00362b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785495" name="019e4066-9a07-7a6a-bb93-dc4d45ec3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728215" name="019e4066-9a07-7a6a-bb93-dc4d45ec3bcb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Obere Kirchstrasse 24, 8304 Wallisellen</w:t>
          </w:r>
        </w:p>
        <w:p>
          <w:pPr>
            <w:spacing w:before="0" w:after="0"/>
          </w:pPr>
          <w:r>
            <w:t>DN 915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