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EFH.Rosrainstrasse 26, 8915 Hausen am Albis</w:t>
          </w:r>
        </w:p>
        <w:p>
          <w:pPr>
            <w:spacing w:before="0" w:after="0"/>
          </w:pPr>
          <w:r>
            <w:t>DN 905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