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EFH.Rosrainstrasse 26, 8915 Hausen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586651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15792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