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Floorflex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gelblicher Kleber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283952424" name="019e3f50-a2b9-7637-ac44-91487f5956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530496" name="019e3f50-a2b9-7637-ac44-91487f59565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53689866" name="019e3f51-0b09-74e2-90b2-201071f3d4b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6354050" name="019e3f51-0b09-74e2-90b2-201071f3d4b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EFH.Rosrainstrasse 26, 8915 Hausen am Albis</w:t>
          </w:r>
        </w:p>
        <w:p>
          <w:pPr>
            <w:spacing w:before="0" w:after="0"/>
          </w:pPr>
          <w:r>
            <w:t>DN 905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