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Specksteinofen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