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Vitg 81, Degen,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3405644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866895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