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Vitg 81, Degen, Schweiz</w:t>
          </w:r>
        </w:p>
        <w:p>
          <w:pPr>
            <w:spacing w:before="0" w:after="0"/>
          </w:pPr>
          <w:r>
            <w:t>90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