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Vitg 81, Degen,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110266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569293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