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Kamin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9441602" name="019e1b5c-0b45-7832-a859-5747e7af4f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7202641" name="019e1b5c-0b45-7832-a859-5747e7af4fc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7987805" name="019e1b5c-25ef-7ac2-8148-8002a8eb99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8187603" name="019e1b5c-25ef-7ac2-8148-8002a8eb991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0460284" name="019e1b67-549a-726a-b848-fe28899dd5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181071" name="019e1b67-549a-726a-b848-fe28899dd53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4977098" name="019e1b67-8aed-72e1-a89d-eca140329d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1677368" name="019e1b67-8aed-72e1-a89d-eca140329df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alle Stockwerke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5842651" name="019e1b68-afd9-75e0-a64f-a3e02515ec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444840" name="019e1b68-afd9-75e0-a64f-a3e02515ec4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4177314" name="019e1b6a-c684-7eb1-b451-fd2739cee4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454412" name="019e1b6a-c684-7eb1-b451-fd2739cee41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1038050" name="019e1b6b-ade7-78bb-84df-d1a9a85281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154132" name="019e1b6b-ade7-78bb-84df-d1a9a852819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3116667" name="019e1b6b-d81b-7d30-959c-77065842bd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998476" name="019e1b6b-d81b-7d30-959c-77065842bd4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5345889" name="019e1b70-cefe-7bcc-a1b7-ac82bd3a91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602866" name="019e1b70-cefe-7bcc-a1b7-ac82bd3a912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8062418" name="019e1b70-e9e7-7539-b27d-6a18122e04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4381637" name="019e1b70-e9e7-7539-b27d-6a18122e049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2162519" name="019e1b74-7c34-76ca-a13b-b5c2051721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6078297" name="019e1b74-7c34-76ca-a13b-b5c2051721c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8809079" name="019e1b74-9013-74c8-8d7c-499fba1af6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003822" name="019e1b74-9013-74c8-8d7c-499fba1af61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7306208" name="019e1b78-ffc2-77ec-bd0b-8a9244d82d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827021" name="019e1b78-ffc2-77ec-bd0b-8a9244d82d9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1020825" name="019e1b79-1068-7057-89f1-cefebf4f68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0276979" name="019e1b79-1068-7057-89f1-cefebf4f687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Brandschutzplatten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1463388" name="019e1b7d-efeb-7fb0-b89e-8deb413717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584334" name="019e1b7d-efeb-7fb0-b89e-8deb413717b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7919210" name="019e1b7e-02c6-7169-896d-e886373885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341069" name="019e1b7e-02c6-7169-896d-e886373885a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3819551" name="019e1b81-15d9-79a8-9482-cf61bcb858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11914" name="019e1b81-15d9-79a8-9482-cf61bcb8580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9329902" name="019e1b81-25a0-75ca-a875-6821226a17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915660" name="019e1b81-25a0-75ca-a875-6821226a174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Faserzement/ LAP</w:t>
            </w:r>
          </w:p>
          <w:p>
            <w:pPr>
              <w:spacing w:before="0" w:after="0"/>
            </w:pPr>
            <w:r>
              <w:t>Elektrokasten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9462862" name="019e1b58-7dcd-73bc-a93d-b0137b8dcb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023474" name="019e1b58-7dcd-73bc-a93d-b0137b8dcb5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4897509" name="019e1b58-954e-71ad-883a-16970dee56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300662" name="019e1b58-954e-71ad-883a-16970dee561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Vitg 81, Degen, Schweiz</w:t>
          </w:r>
        </w:p>
        <w:p>
          <w:pPr>
            <w:spacing w:before="0" w:after="0"/>
          </w:pPr>
          <w:r>
            <w:t>904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