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6349742" name="019e214e-fff4-7963-8299-487f577da3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3642842" name="019e214e-fff4-7963-8299-487f577da3d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65102794" name="019e214f-2f1e-795d-bee1-55c4f030ef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007107" name="019e214f-2f1e-795d-bee1-55c4f030eff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3685387" name="019e214f-7546-7580-9c55-fe35d943b8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3401236" name="019e214f-7546-7580-9c55-fe35d943b86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8555009" name="019e214f-a047-705f-99ac-ae3577279d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479995" name="019e214f-a047-705f-99ac-ae3577279dc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01316779" name="019e214f-f455-72cf-8716-474bf77cab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4503448" name="019e214f-f455-72cf-8716-474bf77cab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5503705" name="019e2150-5638-7858-9b55-b6e9e43114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8951452" name="019e2150-5638-7858-9b55-b6e9e431149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Teppichkleber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9433238" name="019e2150-e60d-7f35-8fbc-10f4a1f857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1346923" name="019e2150-e60d-7f35-8fbc-10f4a1f8576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08349" name="019e2151-0c67-72db-a1ec-7d7c8c7830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2581666" name="019e2151-0c67-72db-a1ec-7d7c8c78300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22848901" name="019e2151-3f51-7b3b-a727-d0db2d0439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7731612" name="019e2151-3f51-7b3b-a727-d0db2d04392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63335393" name="019e2151-5bed-757d-85d6-043bae7fe5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1205429" name="019e2151-5bed-757d-85d6-043bae7fe5c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7216442" name="019e2151-a948-7a64-a760-4ed58cb892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3600142" name="019e2151-a948-7a64-a760-4ed58cb8920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036459" name="019e2151-eee8-7b3c-afff-f697deddf8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5637710" name="019e2151-eee8-7b3c-afff-f697deddf80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Promenada 27, Flims Waldhaus </w:t>
          </w:r>
        </w:p>
        <w:p>
          <w:pPr>
            <w:spacing w:before="0" w:after="0"/>
          </w:pPr>
          <w:r>
            <w:t>900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