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Dorfstrasse 6, 8873 Amden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906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2459310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7725509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