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spezielle Anstrich-, Beschichtungsstoffe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49577535" name="019e1651-4d57-7442-ba45-c87ccea592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692509" name="019e1651-4d57-7442-ba45-c87ccea5924a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95217691" name="019e1651-afeb-7293-8064-0ad71ed6e3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839720" name="019e1651-afeb-7293-8064-0ad71ed6e33b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PCB: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00465306" name="019e1659-5824-7452-9ba5-02f51a627e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672266" name="019e1659-5824-7452-9ba5-02f51a627ea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9404818" name="019e1659-9080-7843-897a-06a810bd9f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857251" name="019e1659-9080-7843-897a-06a810bd9f3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34717754" name="019e165f-4f0d-7b5f-b217-b3b1de3b47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484805" name="019e165f-4f0d-7b5f-b217-b3b1de3b475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268968" name="019e165f-93e8-78c4-afd4-91a3f01ee7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404842" name="019e165f-93e8-78c4-afd4-91a3f01ee77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3602358" name="019e169c-f2fc-7f2d-8f98-1c316d0be23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3061606" name="019e169c-f2fc-7f2d-8f98-1c316d0be23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536385" name="019e169d-2924-71d1-9541-d6f74b03cc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133446" name="019e169d-2924-71d1-9541-d6f74b03ccd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565845935" name="019e169e-9e8d-734d-b22a-45b1756850f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637939" name="019e169e-9e8d-734d-b22a-45b1756850f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49418" name="019e169e-d495-7c38-aa42-0433280c24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8069015" name="019e169e-d495-7c38-aa42-0433280c24fe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Küche/ Wohnzimmer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4563895" name="019e169f-a80e-7b62-8029-5fd2ff83c0e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515583" name="019e169f-a80e-7b62-8029-5fd2ff83c0e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6329333" name="019e169f-d4a3-7aea-b6df-79fa08f6da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7021899" name="019e169f-d4a3-7aea-b6df-79fa08f6da0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5232221" name="019e16a0-75f2-7dc4-8b00-0cb8277e1b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6106092" name="019e16a0-75f2-7dc4-8b00-0cb8277e1bf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4456721" name="019e16a0-9c87-7adf-b26d-0e3c2ab0fd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7266413" name="019e16a0-9c87-7adf-b26d-0e3c2ab0fd9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3975766" name="019e16a1-490c-7975-a602-ea7eeae437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762642" name="019e16a1-490c-7975-a602-ea7eeae4378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9995525" name="019e16a1-828a-7239-850f-5854396982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0008853" name="019e16a1-828a-7239-850f-585439698200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2626634" name="019e16a3-7236-7920-96b3-beb6b55032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990904" name="019e16a3-7236-7920-96b3-beb6b550326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4968041" name="019e16a3-a915-7978-8b96-9885a316fa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738750" name="019e16a3-a915-7978-8b96-9885a316fadb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24609720" name="019e16a4-3d59-70c4-a9ff-928ba0282d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7414463" name="019e16a4-3d59-70c4-a9ff-928ba0282df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72960" name="019e16a4-7835-79b6-97b3-acf44ce5772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862068" name="019e16a4-7835-79b6-97b3-acf44ce5772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Badezimmer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8143622" name="019e16a5-9de0-7470-a6dd-aa8da67c9b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5276063" name="019e16a5-9de0-7470-a6dd-aa8da67c9b27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833750" name="019e16a6-4b70-722a-84d6-ec2d82f8a53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772524" name="019e16a6-4b70-722a-84d6-ec2d82f8a53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0236"/>
                  <wp:effectExtent l="0" t="0" r="0" b="0"/>
                  <wp:docPr id="424057385" name="019e16ab-debe-77c2-b35d-d10251bfa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503880" name="019e16ab-debe-77c2-b35d-d10251bfaec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02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3576883" name="019e16ac-0cf2-7b5a-807d-032999cfa8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8788014" name="019e16ac-0cf2-7b5a-807d-032999cfa8bb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9884397" name="019e16ac-9d58-70ae-aa8f-ea1e457d9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382250" name="019e16ac-9d58-70ae-aa8f-ea1e457d99d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2882425" name="019e16ac-d7c4-770c-94d1-8e8950e28e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977645" name="019e16ac-d7c4-770c-94d1-8e8950e28e3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4795361" name="019e16c5-e5b9-783d-b556-13c34e0a954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1624784" name="019e16c5-e5b9-783d-b556-13c34e0a954c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6188127" name="019e16c5-fb8c-7ef2-ada8-7f0c08ae1e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5598711" name="019e16c5-fb8c-7ef2-ada8-7f0c08ae1e6d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781877603" name="019e16c6-ec6a-7d03-836d-69d0747a2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7116711" name="019e16c6-ec6a-7d03-836d-69d0747a20f9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9496074" name="019e16c7-17e7-77f5-9e93-7440265e28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5967815" name="019e16c7-17e7-77f5-9e93-7440265e281f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459594052" name="019e16c7-d21b-785a-beb5-5a07e6a836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87837" name="019e16c7-d21b-785a-beb5-5a07e6a8363f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4569093" name="019e16c7-ff71-7f9a-9505-c3bcc978a95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246008" name="019e16c7-ff71-7f9a-9505-c3bcc978a95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 Dusche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31028503" name="019e16c8-ccfa-7d32-937f-53e3d3c980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382117" name="019e16c8-ccfa-7d32-937f-53e3d3c980d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0134429" name="019e16c8-fbc4-7ca3-a980-7f46d14def0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8923540" name="019e16c8-fbc4-7ca3-a980-7f46d14def0b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>UG-EG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2960155" name="019e16d6-6d19-7d39-bc3a-eb6f217d19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87607" name="019e16d6-6d19-7d39-bc3a-eb6f217d19da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7472476" name="019e16d6-d23a-7adf-b44a-34759806c7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238731" name="019e16d6-d23a-7adf-b44a-34759806c744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7963074" name="019e16d8-9c42-7e22-9614-a8eec99cd6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6657267" name="019e16d8-9c42-7e22-9614-a8eec99cd60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378336" name="019e16d8-c94b-7bd2-b549-8d9262ab59a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09599" name="019e16d8-c94b-7bd2-b549-8d9262ab59ac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Dach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Dach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4193629" name="019e16de-e647-7ba9-9f4e-2fe9e12a16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3389254" name="019e16de-e647-7ba9-9f4e-2fe9e12a16a5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8922966" name="019e16df-0a08-7c3c-8a26-993bb921ea3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309948" name="019e16df-0a08-7c3c-8a26-993bb921ea3b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Brandschutz Blatt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452953"/>
                  <wp:effectExtent l="0" t="0" r="0" b="0"/>
                  <wp:docPr id="1022469607" name="019e1a99-1846-7858-b5b3-cbfe2f2311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7241061" name="019e1a99-1846-7858-b5b3-cbfe2f23113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45295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46047"/>
                  <wp:effectExtent l="0" t="0" r="0" b="0"/>
                  <wp:docPr id="1446945624" name="019e1a99-386e-7d24-9b01-dee61496a1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5562053" name="019e1a99-386e-7d24-9b01-dee61496a11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460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Dorfstrasse 6, 8873 Amden</w:t>
          </w:r>
        </w:p>
        <w:p>
          <w:pPr>
            <w:spacing w:before="0" w:after="0"/>
          </w:pPr>
          <w:r>
            <w:t>DN 906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m="http://schemas.openxmlformats.org/officeDocument/2006/math" xmlns:w="http://schemas.openxmlformats.org/wordprocessingml/2006/main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