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Platz 923, 9428 Walzenhausen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872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95426394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4499707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